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904" w:rsidRDefault="00E47AFE" w:rsidP="00F72904">
      <w:pPr>
        <w:pStyle w:val="AralkYok"/>
        <w:jc w:val="right"/>
        <w:rPr>
          <w:rFonts w:ascii="Comic Sans MS" w:hAnsi="Comic Sans MS"/>
          <w:b/>
        </w:rPr>
      </w:pPr>
      <w:r w:rsidRPr="00E47AF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1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AE2438" w:rsidRPr="004F750E" w:rsidRDefault="004F750E" w:rsidP="004F750E">
                  <w:pPr>
                    <w:rPr>
                      <w:szCs w:val="24"/>
                    </w:rPr>
                  </w:pPr>
                  <w:r w:rsidRPr="004F750E">
                    <w:rPr>
                      <w:rFonts w:ascii="Bauhaus 93" w:hAnsi="Bauhaus 93"/>
                      <w:color w:val="4BACC6" w:themeColor="accent5"/>
                      <w:sz w:val="24"/>
                      <w:szCs w:val="24"/>
                    </w:rPr>
                    <w:t>www.sorubak.com</w:t>
                  </w:r>
                </w:p>
              </w:txbxContent>
            </v:textbox>
          </v:shape>
        </w:pict>
      </w:r>
      <w:r w:rsidR="00F72904">
        <w:rPr>
          <w:rFonts w:ascii="Comic Sans MS" w:hAnsi="Comic Sans MS"/>
          <w:b/>
        </w:rPr>
        <w:t>1</w:t>
      </w:r>
    </w:p>
    <w:p w:rsidR="00A945A6" w:rsidRPr="00B161C4" w:rsidRDefault="00A945A6" w:rsidP="00B161C4">
      <w:pPr>
        <w:pStyle w:val="AralkYok"/>
        <w:jc w:val="center"/>
        <w:rPr>
          <w:rFonts w:ascii="Comic Sans MS" w:hAnsi="Comic Sans MS"/>
          <w:b/>
        </w:rPr>
      </w:pPr>
      <w:r w:rsidRPr="00B161C4">
        <w:rPr>
          <w:rFonts w:ascii="Comic Sans MS" w:hAnsi="Comic Sans MS"/>
          <w:b/>
        </w:rPr>
        <w:t>Geçmişimi Öğreniyorum</w:t>
      </w:r>
    </w:p>
    <w:p w:rsidR="00A945A6" w:rsidRPr="00B161C4" w:rsidRDefault="00B161C4" w:rsidP="00B161C4">
      <w:pPr>
        <w:pStyle w:val="AralkYok"/>
        <w:rPr>
          <w:rFonts w:ascii="Comic Sans MS" w:hAnsi="Comic Sans MS"/>
          <w:b/>
          <w:color w:val="000000" w:themeColor="text1"/>
        </w:rPr>
      </w:pPr>
      <w:r>
        <w:t xml:space="preserve">       </w:t>
      </w:r>
      <w:r w:rsidR="00A945A6" w:rsidRPr="00B161C4">
        <w:rPr>
          <w:rFonts w:ascii="Comic Sans MS" w:hAnsi="Comic Sans MS"/>
          <w:b/>
          <w:color w:val="000000" w:themeColor="text1"/>
        </w:rPr>
        <w:t>Aile Tarihi</w:t>
      </w:r>
    </w:p>
    <w:p w:rsidR="00A945A6" w:rsidRPr="00A945A6" w:rsidRDefault="00B161C4" w:rsidP="00D2659C">
      <w:pPr>
        <w:pStyle w:val="AralkYok"/>
      </w:pPr>
      <w:r>
        <w:t xml:space="preserve">       </w:t>
      </w:r>
      <w:r w:rsidR="00A945A6" w:rsidRPr="00A945A6">
        <w:t>Aile tarihi, üyesi olduğumuz ailenin ya da seçtiğimiz başka bir ailenin geçmişinin ayrıntılı olarak incelenmesidir.</w:t>
      </w:r>
    </w:p>
    <w:p w:rsidR="00A945A6" w:rsidRDefault="00A945A6" w:rsidP="00D2659C">
      <w:pPr>
        <w:pStyle w:val="AralkYok"/>
      </w:pPr>
      <w:r w:rsidRPr="00A945A6">
        <w:t xml:space="preserve">Aile tarihi oluşturulurken </w:t>
      </w:r>
      <w:r w:rsidR="006F04F4">
        <w:t>a</w:t>
      </w:r>
      <w:r w:rsidRPr="00A945A6">
        <w:t>raştırma ile sahip olduğumuz bilgiler aile tarihini öğrenmemize yardımcı olacak ve tarihi öğrenmek için bize yol gösterecektir. Güncel bilgilerimizden yola çıkarak geçmişe doğru gideriz. Örneğin, büyük annemizden anne, babasının öykülerini dinleriz. Mümkün olduğunca geriye gidip bilgi toplarız.</w:t>
      </w:r>
    </w:p>
    <w:p w:rsidR="00A945A6" w:rsidRPr="00A945A6" w:rsidRDefault="00A945A6" w:rsidP="00D2659C">
      <w:pPr>
        <w:pStyle w:val="AralkYok"/>
      </w:pPr>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r w:rsidR="00B161C4">
        <w:t xml:space="preserve">  </w:t>
      </w:r>
      <w:r w:rsidRPr="00A945A6">
        <w:t>Aile tarihini araştırırken, sözlü tarih yöntemini kullanabiliriz.</w:t>
      </w:r>
    </w:p>
    <w:p w:rsidR="00A945A6" w:rsidRPr="00B161C4" w:rsidRDefault="00B161C4" w:rsidP="00D2659C">
      <w:pPr>
        <w:pStyle w:val="AralkYok"/>
        <w:rPr>
          <w:rFonts w:ascii="Comic Sans MS" w:hAnsi="Comic Sans MS"/>
          <w:b/>
          <w:color w:val="000000" w:themeColor="text1"/>
        </w:rPr>
      </w:pPr>
      <w:bookmarkStart w:id="0" w:name="bookmark1"/>
      <w:r>
        <w:rPr>
          <w:rFonts w:ascii="Comic Sans MS" w:hAnsi="Comic Sans MS"/>
          <w:color w:val="4F81BD" w:themeColor="accent1"/>
        </w:rPr>
        <w:t xml:space="preserve">       </w:t>
      </w:r>
      <w:r w:rsidR="00A945A6" w:rsidRPr="00B161C4">
        <w:rPr>
          <w:rFonts w:ascii="Comic Sans MS" w:hAnsi="Comic Sans MS"/>
          <w:b/>
          <w:color w:val="000000" w:themeColor="text1"/>
        </w:rPr>
        <w:t>Sözlü Tarih Yöntemi</w:t>
      </w:r>
      <w:bookmarkEnd w:id="0"/>
    </w:p>
    <w:p w:rsidR="00A945A6" w:rsidRPr="00A945A6" w:rsidRDefault="00B161C4" w:rsidP="00D2659C">
      <w:pPr>
        <w:pStyle w:val="AralkYok"/>
      </w:pPr>
      <w:r>
        <w:t xml:space="preserve">          </w:t>
      </w:r>
      <w:r w:rsidR="00A945A6" w:rsidRPr="00A945A6">
        <w:t>Sözlü tarih, belli bir konu ile ilgili olarak, konu hakkında bilgi sahibi olan kişilerle görüşmeler yapılarak bilgi toplamak, incelemektir. Sözlü tarih, tarihin bir kolu değil, bir yöntemidir.</w:t>
      </w:r>
    </w:p>
    <w:p w:rsidR="00A945A6" w:rsidRPr="00A945A6" w:rsidRDefault="00A945A6" w:rsidP="00D2659C">
      <w:pPr>
        <w:pStyle w:val="AralkYok"/>
      </w:pPr>
      <w:r w:rsidRPr="00A945A6">
        <w:t>Sözlü tarih yöntemi kullanılırken aşağıdaki aşamalar izlenir:</w:t>
      </w:r>
    </w:p>
    <w:p w:rsidR="00A945A6" w:rsidRPr="00A945A6" w:rsidRDefault="008A7FD9" w:rsidP="00D2659C">
      <w:pPr>
        <w:pStyle w:val="AralkYok"/>
      </w:pPr>
      <w:bookmarkStart w:id="1" w:name="bookmark2"/>
      <w:r w:rsidRPr="008B7C03">
        <w:rPr>
          <w:b/>
        </w:rPr>
        <w:t>1.</w:t>
      </w:r>
      <w:r w:rsidR="008B7C03" w:rsidRPr="008B7C03">
        <w:rPr>
          <w:b/>
        </w:rPr>
        <w:t xml:space="preserve"> </w:t>
      </w:r>
      <w:r w:rsidR="00A945A6" w:rsidRPr="00A945A6">
        <w:t>Konunun Seçilmesi</w:t>
      </w:r>
      <w:bookmarkEnd w:id="1"/>
    </w:p>
    <w:p w:rsidR="00A945A6" w:rsidRDefault="008A7FD9" w:rsidP="00D2659C">
      <w:pPr>
        <w:pStyle w:val="AralkYok"/>
      </w:pPr>
      <w:bookmarkStart w:id="2" w:name="bookmark3"/>
      <w:r w:rsidRPr="008B7C03">
        <w:rPr>
          <w:b/>
        </w:rPr>
        <w:t>2.</w:t>
      </w:r>
      <w:r w:rsidR="00A945A6" w:rsidRPr="006F04F4">
        <w:t>Görüşme Yapılacak Kişinin Belirlenmesi</w:t>
      </w:r>
      <w:bookmarkEnd w:id="2"/>
      <w:r w:rsidR="006F04F4">
        <w:t xml:space="preserve"> (</w:t>
      </w:r>
      <w:r w:rsidR="00A945A6" w:rsidRPr="00A945A6">
        <w:t>Bu kişiler seçilirken konu ile ilgili yeterince bilgi sahibi olmalarına dikkat edilmelidir. Örneğin, aile tarihi araştırılırken ailenin yaşça en büyük bireyleri seçilebilir</w:t>
      </w:r>
      <w:r w:rsidR="006F04F4">
        <w:t>)</w:t>
      </w:r>
    </w:p>
    <w:p w:rsidR="00A945A6" w:rsidRPr="00A945A6" w:rsidRDefault="00A945A6" w:rsidP="00D2659C">
      <w:pPr>
        <w:pStyle w:val="AralkYok"/>
      </w:pPr>
      <w:bookmarkStart w:id="3" w:name="bookmark4"/>
      <w:r w:rsidRPr="008B7C03">
        <w:rPr>
          <w:b/>
        </w:rPr>
        <w:t xml:space="preserve">3. </w:t>
      </w:r>
      <w:r w:rsidRPr="00A945A6">
        <w:t>Soruların Hazırlanması</w:t>
      </w:r>
      <w:bookmarkEnd w:id="3"/>
    </w:p>
    <w:p w:rsidR="00A945A6" w:rsidRPr="00A945A6" w:rsidRDefault="00A945A6" w:rsidP="00D2659C">
      <w:pPr>
        <w:pStyle w:val="AralkYok"/>
      </w:pPr>
      <w:bookmarkStart w:id="4" w:name="bookmark5"/>
      <w:r w:rsidRPr="008B7C03">
        <w:rPr>
          <w:b/>
        </w:rPr>
        <w:t xml:space="preserve">4. </w:t>
      </w:r>
      <w:r w:rsidRPr="00A945A6">
        <w:t>Görüşmenin Düzenlenmesi</w:t>
      </w:r>
      <w:bookmarkEnd w:id="4"/>
      <w:r w:rsidR="008A7FD9">
        <w:t xml:space="preserve"> : </w:t>
      </w:r>
      <w:r w:rsidRPr="00A945A6">
        <w:t xml:space="preserve">Görüşülecek kişiye, önceden sözlü tarih çalışması yapılacağı hakkında bilgi verilmelidir. Randevu alınmalıdır.Görüşme sırasında kayıt cihazı, fotoğraf makinesi gibi araçlar kullanmak yararlı olur. Ayrıca soruların cevapları not edilmelidir. Görüşme sırasında anlatılanlarla ilgili belge, eşya veya </w:t>
      </w:r>
      <w:r w:rsidR="00AF0111">
        <w:t>fotoğraf olup olmadığını sorulur</w:t>
      </w:r>
      <w:r w:rsidRPr="00A945A6">
        <w:t>.</w:t>
      </w:r>
    </w:p>
    <w:p w:rsidR="00A945A6" w:rsidRPr="00A945A6" w:rsidRDefault="00A945A6" w:rsidP="00D2659C">
      <w:pPr>
        <w:pStyle w:val="AralkYok"/>
      </w:pPr>
      <w:bookmarkStart w:id="5" w:name="bookmark6"/>
      <w:r w:rsidRPr="008B7C03">
        <w:rPr>
          <w:b/>
        </w:rPr>
        <w:t>5.</w:t>
      </w:r>
      <w:r w:rsidRPr="00A945A6">
        <w:t xml:space="preserve"> Görüşmede Elde Edilen Bilgilerin Düzenlenmesi</w:t>
      </w:r>
      <w:bookmarkEnd w:id="5"/>
    </w:p>
    <w:p w:rsidR="008B7C03" w:rsidRDefault="00A945A6" w:rsidP="00D2659C">
      <w:pPr>
        <w:pStyle w:val="AralkYok"/>
      </w:pPr>
      <w:r w:rsidRPr="00A945A6">
        <w:t xml:space="preserve"> Bilgiler düzenlenirken bir bütünlük içinde olmasına özen gösterilme</w:t>
      </w:r>
      <w:r w:rsidR="00AF0111">
        <w:t>lidir. Aynı konudaki bilgiler bir</w:t>
      </w:r>
      <w:r w:rsidRPr="00A945A6">
        <w:t xml:space="preserve"> ar</w:t>
      </w:r>
      <w:r w:rsidR="00AF0111">
        <w:t>ay</w:t>
      </w:r>
      <w:r w:rsidRPr="00A945A6">
        <w:t>a yerleştirilmelidir. Fotoğraf ve belgeler de ait olduğu konunun içinde yer almalıdır.</w:t>
      </w:r>
    </w:p>
    <w:p w:rsidR="008A7FD9" w:rsidRDefault="00A945A6" w:rsidP="00D2659C">
      <w:pPr>
        <w:pStyle w:val="AralkYok"/>
      </w:pPr>
      <w:r w:rsidRPr="00A945A6">
        <w:t xml:space="preserve"> </w:t>
      </w:r>
      <w:bookmarkStart w:id="6" w:name="bookmark9"/>
    </w:p>
    <w:p w:rsidR="00E6344C" w:rsidRPr="008B7C03" w:rsidRDefault="00E6344C" w:rsidP="00D2659C">
      <w:pPr>
        <w:pStyle w:val="AralkYok"/>
      </w:pPr>
      <w:r w:rsidRPr="008B7C03">
        <w:rPr>
          <w:rFonts w:ascii="Comic Sans MS" w:hAnsi="Comic Sans MS"/>
          <w:b/>
        </w:rPr>
        <w:t>Kültür:</w:t>
      </w:r>
      <w:r>
        <w:rPr>
          <w:rFonts w:ascii="Comic Sans MS" w:hAnsi="Comic Sans MS"/>
        </w:rPr>
        <w:t xml:space="preserve"> </w:t>
      </w:r>
      <w:r w:rsidRPr="008B7C03">
        <w:t>Bir toplumun geçmişten günümüze aktardığı duygu, düşünce, inanış ve yaşam biçimlerinin bütünüdür.</w:t>
      </w:r>
    </w:p>
    <w:p w:rsidR="00A945A6" w:rsidRDefault="00A945A6" w:rsidP="00D2659C">
      <w:pPr>
        <w:pStyle w:val="AralkYok"/>
        <w:rPr>
          <w:rFonts w:cstheme="minorHAnsi"/>
        </w:rPr>
      </w:pPr>
      <w:r w:rsidRPr="008B7C03">
        <w:rPr>
          <w:rFonts w:ascii="Comic Sans MS" w:hAnsi="Comic Sans MS"/>
          <w:b/>
        </w:rPr>
        <w:t>Millî Kültür</w:t>
      </w:r>
      <w:bookmarkEnd w:id="6"/>
      <w:r w:rsidR="00E6344C" w:rsidRPr="008B7C03">
        <w:rPr>
          <w:rFonts w:cstheme="minorHAnsi"/>
          <w:b/>
        </w:rPr>
        <w:t xml:space="preserve">  :</w:t>
      </w:r>
      <w:r w:rsidR="00E6344C">
        <w:rPr>
          <w:rFonts w:cstheme="minorHAnsi"/>
        </w:rPr>
        <w:t xml:space="preserve"> B</w:t>
      </w:r>
      <w:r w:rsidRPr="00A945A6">
        <w:rPr>
          <w:rFonts w:cstheme="minorHAnsi"/>
        </w:rPr>
        <w:t>ir millete ait bilgi, inanç, davranış</w:t>
      </w:r>
      <w:r w:rsidR="00E6344C">
        <w:rPr>
          <w:rFonts w:cstheme="minorHAnsi"/>
        </w:rPr>
        <w:t xml:space="preserve"> ve </w:t>
      </w:r>
      <w:r w:rsidRPr="00A945A6">
        <w:rPr>
          <w:rFonts w:cstheme="minorHAnsi"/>
        </w:rPr>
        <w:t>eserlerdir.</w:t>
      </w:r>
    </w:p>
    <w:p w:rsidR="008B7C03" w:rsidRPr="00A945A6" w:rsidRDefault="008B7C03" w:rsidP="00D2659C">
      <w:pPr>
        <w:pStyle w:val="AralkYok"/>
        <w:rPr>
          <w:rFonts w:cstheme="minorHAnsi"/>
        </w:rPr>
      </w:pPr>
    </w:p>
    <w:p w:rsidR="00E6344C" w:rsidRPr="00F72904" w:rsidRDefault="00E6344C" w:rsidP="00D2659C">
      <w:pPr>
        <w:pStyle w:val="AralkYok"/>
        <w:rPr>
          <w:rFonts w:ascii="Comic Sans MS" w:hAnsi="Comic Sans MS" w:cstheme="minorHAnsi"/>
          <w:b/>
          <w:color w:val="000000" w:themeColor="text1"/>
        </w:rPr>
      </w:pPr>
      <w:r w:rsidRPr="00F72904">
        <w:rPr>
          <w:rFonts w:ascii="Comic Sans MS" w:hAnsi="Comic Sans MS" w:cstheme="minorHAnsi"/>
          <w:b/>
          <w:color w:val="000000" w:themeColor="text1"/>
        </w:rPr>
        <w:t>Kültür Ögelerimiz</w:t>
      </w:r>
    </w:p>
    <w:p w:rsidR="00E6344C" w:rsidRDefault="006834EC" w:rsidP="00D2659C">
      <w:pPr>
        <w:pStyle w:val="AralkYok"/>
      </w:pPr>
      <w:r w:rsidRPr="008B7C03">
        <w:rPr>
          <w:b/>
        </w:rPr>
        <w:t>1.</w:t>
      </w:r>
      <w:r>
        <w:t xml:space="preserve"> Milli ve dini bayramlar</w:t>
      </w:r>
    </w:p>
    <w:p w:rsidR="006834EC" w:rsidRDefault="006834EC" w:rsidP="00D2659C">
      <w:pPr>
        <w:pStyle w:val="AralkYok"/>
      </w:pPr>
      <w:r w:rsidRPr="008B7C03">
        <w:rPr>
          <w:b/>
        </w:rPr>
        <w:t>2.</w:t>
      </w:r>
      <w:r>
        <w:t xml:space="preserve"> Halk oyunları</w:t>
      </w:r>
    </w:p>
    <w:p w:rsidR="006834EC" w:rsidRDefault="006834EC" w:rsidP="00D2659C">
      <w:pPr>
        <w:pStyle w:val="AralkYok"/>
      </w:pPr>
      <w:r w:rsidRPr="008B7C03">
        <w:rPr>
          <w:b/>
        </w:rPr>
        <w:t>3.</w:t>
      </w:r>
      <w:r>
        <w:t xml:space="preserve"> Gelenek-görenekler (düğün, nişan, kına gecesi, çeyiz hazırlama, asker uğurlama vb.)</w:t>
      </w:r>
    </w:p>
    <w:p w:rsidR="006834EC" w:rsidRDefault="006834EC" w:rsidP="00D2659C">
      <w:pPr>
        <w:pStyle w:val="AralkYok"/>
      </w:pPr>
      <w:r w:rsidRPr="008B7C03">
        <w:rPr>
          <w:b/>
        </w:rPr>
        <w:t>4.</w:t>
      </w:r>
      <w:r>
        <w:t xml:space="preserve"> Mimari eserl</w:t>
      </w:r>
      <w:r w:rsidR="006F3369">
        <w:t xml:space="preserve">er (saraylar, camiler, köprüler, hamamlar, çeşmeler </w:t>
      </w:r>
      <w:r>
        <w:t>vb.)</w:t>
      </w:r>
    </w:p>
    <w:p w:rsidR="006834EC" w:rsidRDefault="006834EC" w:rsidP="00D2659C">
      <w:pPr>
        <w:pStyle w:val="AralkYok"/>
      </w:pPr>
      <w:r w:rsidRPr="008B7C03">
        <w:rPr>
          <w:b/>
        </w:rPr>
        <w:t>5.</w:t>
      </w:r>
      <w:r>
        <w:t>Yöresel kıyafetler</w:t>
      </w:r>
    </w:p>
    <w:p w:rsidR="006834EC" w:rsidRDefault="006834EC" w:rsidP="00D2659C">
      <w:pPr>
        <w:pStyle w:val="AralkYok"/>
      </w:pPr>
      <w:r w:rsidRPr="008B7C03">
        <w:rPr>
          <w:b/>
        </w:rPr>
        <w:t>6.</w:t>
      </w:r>
      <w:r>
        <w:t xml:space="preserve"> El sanatları (çinicilik, ebru sanatı, nakış, çömlekçilik, halıcılık, kilimcilik, dericilik vb.)</w:t>
      </w:r>
    </w:p>
    <w:p w:rsidR="006834EC" w:rsidRDefault="006834EC" w:rsidP="00D2659C">
      <w:pPr>
        <w:pStyle w:val="AralkYok"/>
      </w:pPr>
      <w:r w:rsidRPr="008B7C03">
        <w:rPr>
          <w:b/>
        </w:rPr>
        <w:t>7.</w:t>
      </w:r>
      <w:r>
        <w:t xml:space="preserve"> </w:t>
      </w:r>
      <w:r w:rsidR="006F3369">
        <w:t>Yemekler (baklava, lokum, mantı, kebaplar, aşure, höşmerim, keşkek vb.)</w:t>
      </w:r>
    </w:p>
    <w:p w:rsidR="006F3369" w:rsidRDefault="006F3369" w:rsidP="00D2659C">
      <w:pPr>
        <w:pStyle w:val="AralkYok"/>
      </w:pPr>
      <w:r w:rsidRPr="008B7C03">
        <w:rPr>
          <w:b/>
        </w:rPr>
        <w:t>8.</w:t>
      </w:r>
      <w:r w:rsidRPr="006F3369">
        <w:t xml:space="preserve"> </w:t>
      </w:r>
      <w:r>
        <w:t>Geleneksel oyunlar (Hacivat-Karagöz, orta oyunu vb.)</w:t>
      </w:r>
    </w:p>
    <w:p w:rsidR="006F3369" w:rsidRPr="00E6344C" w:rsidRDefault="006F3369" w:rsidP="00D2659C">
      <w:pPr>
        <w:pStyle w:val="AralkYok"/>
      </w:pPr>
      <w:r w:rsidRPr="008B7C03">
        <w:rPr>
          <w:b/>
        </w:rPr>
        <w:t>9.</w:t>
      </w:r>
      <w:r w:rsidRPr="006F3369">
        <w:t xml:space="preserve"> </w:t>
      </w:r>
      <w:r>
        <w:t>Edebiyat ve sanat (destan, türkü, mani, tekerleme, bilmeceler, masal, atasözü ve deyimler )</w:t>
      </w:r>
    </w:p>
    <w:p w:rsidR="006F3369" w:rsidRDefault="006F3369" w:rsidP="00D2659C">
      <w:pPr>
        <w:pStyle w:val="AralkYok"/>
      </w:pPr>
      <w:r>
        <w:t xml:space="preserve">       Atatürk, milli kültürün</w:t>
      </w:r>
      <w:r w:rsidR="008A7FD9">
        <w:t xml:space="preserve"> korunması ve geliştirilmesine büyük önem verirdi. “Türkiye Cumhuriyeti’nin temeli kültürdür. Milli kültürümüzü, çağdaş uygarlık düzeyinin üstüne çıkaracağız.” sözleriyle bunu ifade etmektedir. </w:t>
      </w:r>
      <w:r w:rsidR="008A7FD9" w:rsidRPr="008B7C03">
        <w:rPr>
          <w:u w:val="single"/>
        </w:rPr>
        <w:t>Bunu</w:t>
      </w:r>
      <w:r w:rsidR="00DA077A" w:rsidRPr="008B7C03">
        <w:rPr>
          <w:u w:val="single"/>
        </w:rPr>
        <w:t>n</w:t>
      </w:r>
      <w:r w:rsidR="008A7FD9" w:rsidRPr="008B7C03">
        <w:rPr>
          <w:u w:val="single"/>
        </w:rPr>
        <w:t>la ilgili olarak;</w:t>
      </w:r>
    </w:p>
    <w:p w:rsidR="008A7FD9" w:rsidRDefault="008A7FD9" w:rsidP="00D2659C">
      <w:pPr>
        <w:pStyle w:val="AralkYok"/>
      </w:pPr>
      <w:r w:rsidRPr="008B7C03">
        <w:rPr>
          <w:u w:val="single"/>
        </w:rPr>
        <w:t>1.</w:t>
      </w:r>
      <w:r>
        <w:t xml:space="preserve"> Türk dilinin, bilim ve kültürünün gelişmesi için </w:t>
      </w:r>
      <w:r w:rsidR="00F72904">
        <w:rPr>
          <w:u w:val="single"/>
        </w:rPr>
        <w:t>Harf D</w:t>
      </w:r>
      <w:r w:rsidRPr="00F72904">
        <w:rPr>
          <w:u w:val="single"/>
        </w:rPr>
        <w:t>evrimi</w:t>
      </w:r>
      <w:r>
        <w:t>’ni yapmıştır.</w:t>
      </w:r>
    </w:p>
    <w:p w:rsidR="008A7FD9" w:rsidRDefault="008A7FD9" w:rsidP="00D2659C">
      <w:pPr>
        <w:pStyle w:val="AralkYok"/>
      </w:pPr>
      <w:r w:rsidRPr="008B7C03">
        <w:rPr>
          <w:u w:val="single"/>
        </w:rPr>
        <w:t>2.</w:t>
      </w:r>
      <w:r>
        <w:t>Herkesin okuma-yazma öğrenmesi için okuma-yazma seferberliği başlatmıştır.</w:t>
      </w:r>
    </w:p>
    <w:p w:rsidR="008A7FD9" w:rsidRDefault="008A7FD9" w:rsidP="00D2659C">
      <w:pPr>
        <w:pStyle w:val="AralkYok"/>
      </w:pPr>
      <w:r w:rsidRPr="008B7C03">
        <w:rPr>
          <w:u w:val="single"/>
        </w:rPr>
        <w:t>3.</w:t>
      </w:r>
      <w:r>
        <w:t xml:space="preserve">1931 yılında </w:t>
      </w:r>
      <w:r w:rsidRPr="00F72904">
        <w:rPr>
          <w:u w:val="single"/>
        </w:rPr>
        <w:t>Türk Tarih Kurumunu</w:t>
      </w:r>
      <w:r>
        <w:t xml:space="preserve">, 1932 yılında </w:t>
      </w:r>
      <w:r w:rsidRPr="00F72904">
        <w:rPr>
          <w:u w:val="single"/>
        </w:rPr>
        <w:t>Türk Dil Kurumunu</w:t>
      </w:r>
      <w:r>
        <w:t xml:space="preserve"> kurmuştur.</w:t>
      </w:r>
      <w:r w:rsidRPr="008A7FD9">
        <w:t xml:space="preserve"> </w:t>
      </w:r>
      <w:r>
        <w:t>(TDK’nin</w:t>
      </w:r>
      <w:r w:rsidRPr="0011348D">
        <w:t xml:space="preserve"> amacı, Türk dilini geliştirmek, dilin milletleri birleştirici bir unsur olduğunu Türk milletine anlatmaktır.</w:t>
      </w:r>
      <w:r>
        <w:t xml:space="preserve"> TTK’nin amacı ise tarihimizi doğru ve güvenilir kaynaklardan öğrenmemiz içindir. Tarihimizi bilmek geleceğimizi şekillendirmek bakımından önemlidir.)</w:t>
      </w:r>
    </w:p>
    <w:p w:rsidR="008A7FD9" w:rsidRDefault="008A7FD9" w:rsidP="00D2659C">
      <w:pPr>
        <w:pStyle w:val="AralkYok"/>
      </w:pPr>
      <w:r w:rsidRPr="008B7C03">
        <w:rPr>
          <w:u w:val="single"/>
        </w:rPr>
        <w:t>4.</w:t>
      </w:r>
      <w:r>
        <w:t>Folklor (Halk bilimi) araştırmaları için enstitüler açmıştır.</w:t>
      </w:r>
    </w:p>
    <w:p w:rsidR="008A7FD9" w:rsidRDefault="008A7FD9" w:rsidP="00D2659C">
      <w:pPr>
        <w:pStyle w:val="AralkYok"/>
      </w:pPr>
      <w:r w:rsidRPr="008B7C03">
        <w:rPr>
          <w:u w:val="single"/>
        </w:rPr>
        <w:t>5.</w:t>
      </w:r>
      <w:r>
        <w:t>Milli kültürümüze ait eserlerin korunması için müzeler kurulmasını sağlamıştır. (Örn.</w:t>
      </w:r>
      <w:r w:rsidR="00DA077A">
        <w:t xml:space="preserve"> Etnog</w:t>
      </w:r>
      <w:r>
        <w:t>rafya Müzesi)</w:t>
      </w:r>
    </w:p>
    <w:p w:rsidR="0011348D" w:rsidRPr="0011348D" w:rsidRDefault="006834EC" w:rsidP="00D2659C">
      <w:pPr>
        <w:pStyle w:val="AralkYok"/>
      </w:pPr>
      <w:r>
        <w:t xml:space="preserve"> </w:t>
      </w:r>
    </w:p>
    <w:p w:rsidR="0011348D" w:rsidRPr="008B7C03" w:rsidRDefault="00DA077A" w:rsidP="00D2659C">
      <w:pPr>
        <w:pStyle w:val="AralkYok"/>
        <w:rPr>
          <w:rFonts w:ascii="Comic Sans MS" w:hAnsi="Comic Sans MS"/>
          <w:b/>
          <w:color w:val="000000" w:themeColor="text1"/>
        </w:rPr>
      </w:pPr>
      <w:r w:rsidRPr="008B7C03">
        <w:rPr>
          <w:rFonts w:ascii="Comic Sans MS" w:hAnsi="Comic Sans MS"/>
          <w:b/>
          <w:color w:val="000000" w:themeColor="text1"/>
        </w:rPr>
        <w:t>Oyunlarımız</w:t>
      </w:r>
    </w:p>
    <w:p w:rsidR="00DA077A" w:rsidRDefault="00DA077A" w:rsidP="00D2659C">
      <w:pPr>
        <w:pStyle w:val="AralkYok"/>
      </w:pPr>
      <w:r w:rsidRPr="00DA077A">
        <w:rPr>
          <w:u w:val="single"/>
        </w:rPr>
        <w:t>Çocuk oyunları:</w:t>
      </w:r>
      <w:r>
        <w:t xml:space="preserve"> Birdirbir, saklambaç, körebe, çelik-çomak, yağ satarım, mendil kapmaca, aç kapıyı bezirgan başı …</w:t>
      </w:r>
    </w:p>
    <w:p w:rsidR="00DA077A" w:rsidRDefault="00DA077A" w:rsidP="00D2659C">
      <w:pPr>
        <w:pStyle w:val="AralkYok"/>
      </w:pPr>
      <w:r w:rsidRPr="00DA077A">
        <w:rPr>
          <w:u w:val="single"/>
        </w:rPr>
        <w:t>Yetişkin oyunları:</w:t>
      </w:r>
      <w:r>
        <w:t xml:space="preserve"> Yağlı güreş, cirit, okçuluk (Daha sonra spor dalı haline dönüşmüştür.)</w:t>
      </w:r>
    </w:p>
    <w:p w:rsidR="0011348D" w:rsidRPr="0011348D" w:rsidRDefault="0011348D" w:rsidP="00D2659C">
      <w:pPr>
        <w:pStyle w:val="AralkYok"/>
      </w:pPr>
      <w:r w:rsidRPr="0011348D">
        <w:t>Günümüzde teknolojinin gelişmesi ile çeşit çeşit oyuncaklar, bilgisayar oyunları oynanmaktadır.</w:t>
      </w:r>
      <w:r w:rsidR="00DA077A">
        <w:t xml:space="preserve"> Bazı oyunlar hala oynanmaktadır.</w:t>
      </w:r>
    </w:p>
    <w:p w:rsidR="00024781" w:rsidRPr="00F72904" w:rsidRDefault="00F72904" w:rsidP="00F72904">
      <w:pPr>
        <w:pStyle w:val="AralkYok"/>
        <w:jc w:val="right"/>
        <w:rPr>
          <w:rFonts w:ascii="Comic Sans MS" w:hAnsi="Comic Sans MS"/>
          <w:b/>
        </w:rPr>
      </w:pPr>
      <w:bookmarkStart w:id="7" w:name="bookmark13"/>
      <w:r w:rsidRPr="00F72904">
        <w:rPr>
          <w:rFonts w:ascii="Comic Sans MS" w:hAnsi="Comic Sans MS"/>
          <w:b/>
        </w:rPr>
        <w:lastRenderedPageBreak/>
        <w:t>2</w:t>
      </w:r>
    </w:p>
    <w:bookmarkEnd w:id="7"/>
    <w:p w:rsidR="0011348D" w:rsidRPr="008B7C03" w:rsidRDefault="00DA077A" w:rsidP="008B7C03">
      <w:pPr>
        <w:pStyle w:val="AralkYok"/>
        <w:jc w:val="center"/>
        <w:rPr>
          <w:rFonts w:ascii="Comic Sans MS" w:hAnsi="Comic Sans MS"/>
          <w:b/>
          <w:color w:val="000000" w:themeColor="text1"/>
        </w:rPr>
      </w:pPr>
      <w:r w:rsidRPr="008B7C03">
        <w:rPr>
          <w:rFonts w:ascii="Comic Sans MS" w:hAnsi="Comic Sans MS"/>
          <w:b/>
          <w:color w:val="000000" w:themeColor="text1"/>
        </w:rPr>
        <w:t>Kurtuluştan Kuruluşa</w:t>
      </w:r>
    </w:p>
    <w:p w:rsidR="00547484" w:rsidRDefault="008B7C03" w:rsidP="00D2659C">
      <w:pPr>
        <w:pStyle w:val="AralkYok"/>
      </w:pPr>
      <w:bookmarkStart w:id="8" w:name="bookmark17"/>
      <w:r>
        <w:t xml:space="preserve">       </w:t>
      </w:r>
      <w:r w:rsidR="00DA077A" w:rsidRPr="00DA077A">
        <w:t xml:space="preserve">Mustafa Kemal, </w:t>
      </w:r>
      <w:r w:rsidR="00547484">
        <w:t>1881 yılında Selanik’te doğdu. Sırasıyla; Mahalle mektebi, Şemsi Efendi İlkokulu, Selanik Askeri Rüştiyesi, Manastır Askeri İdadisi, İstanbul Harp Okulu ve Harp Akademisini bitirdi.1</w:t>
      </w:r>
      <w:r w:rsidR="00DA077A" w:rsidRPr="00DA077A">
        <w:t>905 yılında kurmay yüzbaşı olarak orduya katıldı.</w:t>
      </w:r>
      <w:r w:rsidR="00547484">
        <w:t xml:space="preserve"> İlk görev yeri Şam’dır.</w:t>
      </w:r>
    </w:p>
    <w:p w:rsidR="00DA077A" w:rsidRDefault="00547484" w:rsidP="00D2659C">
      <w:pPr>
        <w:pStyle w:val="AralkYok"/>
      </w:pPr>
      <w:r>
        <w:tab/>
        <w:t>1911 yılında, o zamanki adıyla Trablusgarp’ı İtalyanlar işgal ederler.(Şimdiki adı Libya’dır. O tarihte Osmanlı toprağıdır.) Mustafa Kemal gönüllü olarak Trablusgarp’a gider. Bir yıl savaşır. İtalyanları durdurmayı başarır. Bu onun ilk askeri başarıs</w:t>
      </w:r>
      <w:r w:rsidR="00CA150F">
        <w:t>ıdır ve binbaşı rütbesine yükselir.Bunun ardında</w:t>
      </w:r>
      <w:r w:rsidR="008B7C03">
        <w:t xml:space="preserve">n </w:t>
      </w:r>
      <w:r w:rsidR="00CA150F">
        <w:t>İtalyanlar, On iki Ada ve Çanakkale Boğazı’na saldırırlar. Bu sırada Balkan Savaşları başlar. Osmanlı Devleti İtalyanlarla Uşi Antlaşması’nı imzalar ve Trablusgarp İtalyanlara verilir. Mustafa Kemal</w:t>
      </w:r>
      <w:r w:rsidR="008B7C03">
        <w:t xml:space="preserve">, </w:t>
      </w:r>
      <w:r w:rsidR="00DA077A">
        <w:t xml:space="preserve"> </w:t>
      </w:r>
      <w:r w:rsidR="00CA150F">
        <w:t>Çanakkale Boğazı savunmasına gönderilir. I.Balkan Savaşı’nda çok toprak kaybedilir. 2. Balkan Savaşı’nda bir kısmı geri alınır.</w:t>
      </w:r>
    </w:p>
    <w:p w:rsidR="008B7C03" w:rsidRDefault="008B7C03" w:rsidP="00D2659C">
      <w:pPr>
        <w:pStyle w:val="AralkYok"/>
      </w:pPr>
    </w:p>
    <w:p w:rsidR="00CA150F" w:rsidRPr="008B7C03" w:rsidRDefault="00CA150F" w:rsidP="00D2659C">
      <w:pPr>
        <w:pStyle w:val="AralkYok"/>
        <w:rPr>
          <w:b/>
        </w:rPr>
      </w:pPr>
      <w:r w:rsidRPr="008B7C03">
        <w:rPr>
          <w:b/>
        </w:rPr>
        <w:t>1.Dünya Savaşı:</w:t>
      </w:r>
    </w:p>
    <w:p w:rsidR="0079398E" w:rsidRDefault="0079398E" w:rsidP="00D2659C">
      <w:pPr>
        <w:pStyle w:val="AralkYok"/>
      </w:pPr>
      <w:r w:rsidRPr="0079398E">
        <w:t>Avrupa’</w:t>
      </w:r>
      <w:r>
        <w:t>daki devletleri birbirine düşman iki gruba ayrılır.</w:t>
      </w:r>
    </w:p>
    <w:p w:rsidR="0079398E" w:rsidRDefault="0079398E" w:rsidP="00D2659C">
      <w:pPr>
        <w:pStyle w:val="AralkYok"/>
      </w:pPr>
      <w:r w:rsidRPr="0079398E">
        <w:rPr>
          <w:u w:val="single"/>
        </w:rPr>
        <w:t>1. İtilaf Devletleri:</w:t>
      </w:r>
      <w:r>
        <w:t xml:space="preserve"> İngiltere, Fransa, Rusya, İtalya (sonradan Yunanistan da katılır)</w:t>
      </w:r>
    </w:p>
    <w:p w:rsidR="0079398E" w:rsidRPr="0079398E" w:rsidRDefault="0079398E" w:rsidP="00D2659C">
      <w:pPr>
        <w:pStyle w:val="AralkYok"/>
      </w:pPr>
      <w:r w:rsidRPr="0079398E">
        <w:rPr>
          <w:u w:val="single"/>
        </w:rPr>
        <w:t>2. İttifak Devletleri:</w:t>
      </w:r>
      <w:r>
        <w:t xml:space="preserve"> Almanya, Avusturya-Macaristan, Bulgaristan, Osmanlı Devleti</w:t>
      </w:r>
    </w:p>
    <w:p w:rsidR="00424824" w:rsidRDefault="0079398E" w:rsidP="00D2659C">
      <w:pPr>
        <w:pStyle w:val="AralkYok"/>
      </w:pPr>
      <w:r>
        <w:t>1914 yılında bu devlet</w:t>
      </w:r>
      <w:r w:rsidR="008B7C03">
        <w:t xml:space="preserve">ler </w:t>
      </w:r>
      <w:r>
        <w:t>arasında 1.Dünya Savaşı başlar.</w:t>
      </w:r>
    </w:p>
    <w:p w:rsidR="008B7C03" w:rsidRDefault="008B7C03" w:rsidP="00D2659C">
      <w:pPr>
        <w:pStyle w:val="AralkYok"/>
      </w:pPr>
    </w:p>
    <w:p w:rsidR="00424824" w:rsidRPr="008B7C03" w:rsidRDefault="00424824" w:rsidP="00D2659C">
      <w:pPr>
        <w:pStyle w:val="AralkYok"/>
        <w:rPr>
          <w:u w:val="single"/>
        </w:rPr>
      </w:pPr>
      <w:r w:rsidRPr="008B7C03">
        <w:rPr>
          <w:u w:val="single"/>
        </w:rPr>
        <w:t>Çanakkale Savaşı:</w:t>
      </w:r>
      <w:r w:rsidR="0079398E" w:rsidRPr="008B7C03">
        <w:rPr>
          <w:u w:val="single"/>
        </w:rPr>
        <w:t xml:space="preserve"> </w:t>
      </w:r>
    </w:p>
    <w:p w:rsidR="00CA150F" w:rsidRDefault="00424824" w:rsidP="00D2659C">
      <w:pPr>
        <w:pStyle w:val="AralkYok"/>
      </w:pPr>
      <w:r>
        <w:t xml:space="preserve">İtilaf Devletleri, </w:t>
      </w:r>
      <w:r w:rsidR="0079398E">
        <w:t>18 Mart 1915’te Çanakkale Boğazı’nı geçerek İstanbul’u almak için saldırırlar.Türk direnişi karşısında geri çekilirler.</w:t>
      </w:r>
      <w:r>
        <w:t xml:space="preserve"> 25 Nisan 1915’te yeniden saldırırlar. Mustafa Kemal’in “Size ben taarruzu değil ,ölmeyi emrediyorum.Biz ölünceye kadar geçecek süre içinde yerimize başka kuvvetler ve komutanlar gelebilir.” sözleri ve üstün askeri zekasıyla büyük başarılar elde edilir.</w:t>
      </w:r>
      <w:r w:rsidR="00C732A7">
        <w:t>Mustafa Kemal gösterdiği başarılardan dolayı albaylık rütbesine yükselir.</w:t>
      </w:r>
    </w:p>
    <w:p w:rsidR="00424824" w:rsidRDefault="00424824" w:rsidP="00D2659C">
      <w:pPr>
        <w:pStyle w:val="AralkYok"/>
      </w:pPr>
      <w:r>
        <w:tab/>
        <w:t>Çanakkale Savaşı’nda kahraman askerlerimizin pek azı evlerine dönebilmiştir.Hatta bazı liselerimiz, öğrencileri gönüllü olarak cepheye gittiği için mezun verememiştir.Ezineli Yahya Çavuş, Seyit Onbaşı, Çanakkale kahramanlarımızdan bazılarıdır.</w:t>
      </w:r>
    </w:p>
    <w:p w:rsidR="00D2659C" w:rsidRDefault="00D2659C" w:rsidP="00D2659C">
      <w:pPr>
        <w:pStyle w:val="AralkYok"/>
      </w:pPr>
    </w:p>
    <w:p w:rsidR="0011348D" w:rsidRPr="008B7C03" w:rsidRDefault="00C732A7" w:rsidP="00D2659C">
      <w:pPr>
        <w:pStyle w:val="AralkYok"/>
        <w:rPr>
          <w:u w:val="single"/>
        </w:rPr>
      </w:pPr>
      <w:r w:rsidRPr="008B7C03">
        <w:rPr>
          <w:u w:val="single"/>
        </w:rPr>
        <w:t>Mondros Ateşkes Anlaşması</w:t>
      </w:r>
      <w:bookmarkEnd w:id="8"/>
      <w:r w:rsidRPr="008B7C03">
        <w:rPr>
          <w:u w:val="single"/>
        </w:rPr>
        <w:t>:</w:t>
      </w:r>
      <w:bookmarkStart w:id="9" w:name="bookmark19"/>
      <w:r w:rsidRPr="008B7C03">
        <w:rPr>
          <w:u w:val="single"/>
        </w:rPr>
        <w:t xml:space="preserve"> </w:t>
      </w:r>
      <w:bookmarkEnd w:id="9"/>
    </w:p>
    <w:p w:rsidR="00C732A7" w:rsidRDefault="0011348D" w:rsidP="00D2659C">
      <w:pPr>
        <w:pStyle w:val="AralkYok"/>
      </w:pPr>
      <w:r w:rsidRPr="0011348D">
        <w:t>Osmanlı Devleti ittifak Devletleri ile birlikte girdiği Birinci Dünya Savaşı'ndan yenik çıkınca itilaf Devletleri ile ağır koşullar içeren Mondros Ateşkes Anla</w:t>
      </w:r>
      <w:r w:rsidR="00C732A7">
        <w:t>şması'nı imzalamak zorunda kalır</w:t>
      </w:r>
      <w:r w:rsidRPr="0011348D">
        <w:t>. 30 Ekim 1918'de Limni adasının Mon</w:t>
      </w:r>
      <w:r w:rsidR="00C732A7">
        <w:t>dros Limanı'nda ateşkes imzalanır</w:t>
      </w:r>
      <w:r w:rsidRPr="0011348D">
        <w:t>.</w:t>
      </w:r>
    </w:p>
    <w:p w:rsidR="0011348D" w:rsidRDefault="00C732A7" w:rsidP="00D2659C">
      <w:pPr>
        <w:pStyle w:val="AralkYok"/>
      </w:pPr>
      <w:r>
        <w:t>Ordu dağıtılır ve silahlara el konulur.G</w:t>
      </w:r>
      <w:r w:rsidR="0011348D" w:rsidRPr="0011348D">
        <w:t xml:space="preserve">alip devletler Osmanlı Devleti'nin bütün topraklarını </w:t>
      </w:r>
      <w:r>
        <w:t>aralarında paylaşmak için işgale başlarlar</w:t>
      </w:r>
      <w:r w:rsidR="0011348D" w:rsidRPr="0011348D">
        <w:t>.</w:t>
      </w:r>
    </w:p>
    <w:p w:rsidR="00D2659C" w:rsidRDefault="00D2659C" w:rsidP="00D2659C">
      <w:pPr>
        <w:pStyle w:val="AralkYok"/>
      </w:pPr>
      <w:bookmarkStart w:id="10" w:name="bookmark21"/>
    </w:p>
    <w:p w:rsidR="00D2659C" w:rsidRDefault="00D2659C" w:rsidP="00D2659C">
      <w:pPr>
        <w:pStyle w:val="AralkYok"/>
      </w:pPr>
    </w:p>
    <w:p w:rsidR="00F72904" w:rsidRDefault="00D2659C" w:rsidP="00D2659C">
      <w:pPr>
        <w:pStyle w:val="AralkYok"/>
      </w:pPr>
      <w:r>
        <w:rPr>
          <w:noProof/>
          <w:lang w:eastAsia="tr-TR"/>
        </w:rPr>
        <w:drawing>
          <wp:inline distT="0" distB="0" distL="0" distR="0">
            <wp:extent cx="5076825" cy="2261293"/>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084126" cy="2264545"/>
                    </a:xfrm>
                    <a:prstGeom prst="rect">
                      <a:avLst/>
                    </a:prstGeom>
                    <a:noFill/>
                    <a:ln w="9525">
                      <a:noFill/>
                      <a:miter lim="800000"/>
                      <a:headEnd/>
                      <a:tailEnd/>
                    </a:ln>
                  </pic:spPr>
                </pic:pic>
              </a:graphicData>
            </a:graphic>
          </wp:inline>
        </w:drawing>
      </w:r>
    </w:p>
    <w:p w:rsidR="00C732A7" w:rsidRDefault="00F72904" w:rsidP="00D2659C">
      <w:pPr>
        <w:pStyle w:val="AralkYok"/>
      </w:pPr>
      <w:r>
        <w:t>(Not:Haritayı kes, deftere yapıştır.)</w:t>
      </w:r>
    </w:p>
    <w:p w:rsidR="00D2659C" w:rsidRDefault="00D2659C" w:rsidP="00D2659C">
      <w:pPr>
        <w:pStyle w:val="AralkYok"/>
      </w:pPr>
    </w:p>
    <w:p w:rsidR="0011348D" w:rsidRDefault="00EE5624" w:rsidP="00D2659C">
      <w:pPr>
        <w:pStyle w:val="AralkYok"/>
      </w:pPr>
      <w:r>
        <w:t>İtilaf Devletleri İstanbul’a girince Mustafa Kemal “Geldikleri gibi giderler.” der ve milli mücadele başlar.</w:t>
      </w:r>
      <w:bookmarkStart w:id="11" w:name="bookmark22"/>
      <w:bookmarkEnd w:id="10"/>
      <w:r w:rsidR="0011348D" w:rsidRPr="0011348D">
        <w:t xml:space="preserve">Türk Halkı </w:t>
      </w:r>
      <w:bookmarkEnd w:id="11"/>
      <w:r w:rsidR="00D2659C">
        <w:t>v</w:t>
      </w:r>
      <w:r w:rsidR="0011348D" w:rsidRPr="0011348D">
        <w:t>atanını kurtarmak için önce ulusal dernekler (millî cemiyetler) kurdular.</w:t>
      </w:r>
      <w:r w:rsidR="00D2659C">
        <w:t xml:space="preserve"> </w:t>
      </w:r>
      <w:r w:rsidR="0011348D" w:rsidRPr="0011348D">
        <w:t xml:space="preserve">Sonra yine vatanı kurtarmak ve bağımsız yaşamak için </w:t>
      </w:r>
      <w:r w:rsidR="0011348D" w:rsidRPr="00F72904">
        <w:rPr>
          <w:u w:val="single"/>
        </w:rPr>
        <w:t>Kuvay</w:t>
      </w:r>
      <w:r w:rsidR="00D2659C" w:rsidRPr="00F72904">
        <w:rPr>
          <w:u w:val="single"/>
        </w:rPr>
        <w:t>ı  M</w:t>
      </w:r>
      <w:r w:rsidR="0011348D" w:rsidRPr="00F72904">
        <w:rPr>
          <w:u w:val="single"/>
        </w:rPr>
        <w:t>illiye</w:t>
      </w:r>
      <w:r w:rsidR="0011348D" w:rsidRPr="0011348D">
        <w:t xml:space="preserve"> (Millî Kuvvetler) a</w:t>
      </w:r>
      <w:r w:rsidR="00D2659C">
        <w:t>dı verilen birlikler oluşturdular</w:t>
      </w:r>
      <w:r w:rsidR="0011348D" w:rsidRPr="0011348D">
        <w:t>.</w:t>
      </w:r>
    </w:p>
    <w:p w:rsidR="008B7C03" w:rsidRDefault="008B7C03" w:rsidP="00D2659C">
      <w:pPr>
        <w:pStyle w:val="AralkYok"/>
      </w:pPr>
    </w:p>
    <w:p w:rsidR="008B7C03" w:rsidRDefault="008B7C03" w:rsidP="00D2659C">
      <w:pPr>
        <w:pStyle w:val="AralkYok"/>
      </w:pPr>
    </w:p>
    <w:p w:rsidR="008B7C03" w:rsidRDefault="008B7C03" w:rsidP="00D2659C">
      <w:pPr>
        <w:pStyle w:val="AralkYok"/>
      </w:pPr>
    </w:p>
    <w:p w:rsidR="00EE5624" w:rsidRPr="00F72904" w:rsidRDefault="00F72904" w:rsidP="00F72904">
      <w:pPr>
        <w:pStyle w:val="AralkYok"/>
        <w:jc w:val="right"/>
        <w:rPr>
          <w:rFonts w:ascii="Comic Sans MS" w:hAnsi="Comic Sans MS"/>
          <w:b/>
        </w:rPr>
      </w:pPr>
      <w:r w:rsidRPr="00F72904">
        <w:rPr>
          <w:rFonts w:ascii="Comic Sans MS" w:hAnsi="Comic Sans MS"/>
          <w:b/>
        </w:rPr>
        <w:t>3</w:t>
      </w:r>
    </w:p>
    <w:p w:rsidR="00EE5624" w:rsidRPr="008B7C03" w:rsidRDefault="008B7C03" w:rsidP="008B7C03">
      <w:pPr>
        <w:pStyle w:val="AralkYok"/>
        <w:jc w:val="center"/>
        <w:rPr>
          <w:b/>
        </w:rPr>
      </w:pPr>
      <w:r>
        <w:rPr>
          <w:b/>
        </w:rPr>
        <w:t xml:space="preserve">Kurtuluş Savaşı </w:t>
      </w:r>
      <w:r w:rsidR="00F72904">
        <w:rPr>
          <w:b/>
        </w:rPr>
        <w:t>(</w:t>
      </w:r>
      <w:r w:rsidRPr="008B7C03">
        <w:rPr>
          <w:b/>
        </w:rPr>
        <w:t>Milli Mücadele</w:t>
      </w:r>
      <w:r w:rsidR="00F72904">
        <w:rPr>
          <w:b/>
        </w:rPr>
        <w:t>)</w:t>
      </w:r>
    </w:p>
    <w:p w:rsidR="00EE5624" w:rsidRDefault="00EE5624" w:rsidP="00D2659C">
      <w:pPr>
        <w:pStyle w:val="AralkYok"/>
      </w:pPr>
    </w:p>
    <w:p w:rsidR="00EE5624" w:rsidRDefault="00EE5624" w:rsidP="00D2659C">
      <w:pPr>
        <w:pStyle w:val="AralkYok"/>
      </w:pPr>
      <w:r>
        <w:t xml:space="preserve">Mustafa Kemal, 19 Mayıs 1919’da Samsun’a giderek milli mücadeleyi başlatır. </w:t>
      </w:r>
    </w:p>
    <w:p w:rsidR="00B80332" w:rsidRDefault="00EE5624" w:rsidP="00D2659C">
      <w:pPr>
        <w:pStyle w:val="AralkYok"/>
      </w:pPr>
      <w:r>
        <w:t xml:space="preserve">28 Mayıs 1919- </w:t>
      </w:r>
      <w:r w:rsidRPr="00F72904">
        <w:rPr>
          <w:u w:val="single"/>
        </w:rPr>
        <w:t>Havza Genelgesi</w:t>
      </w:r>
      <w:r>
        <w:t>,</w:t>
      </w:r>
    </w:p>
    <w:p w:rsidR="00EE5624" w:rsidRDefault="00EE5624" w:rsidP="00D2659C">
      <w:pPr>
        <w:pStyle w:val="AralkYok"/>
      </w:pPr>
      <w:r>
        <w:t xml:space="preserve">22 Haziran 1919- </w:t>
      </w:r>
      <w:r w:rsidRPr="00F72904">
        <w:rPr>
          <w:u w:val="single"/>
        </w:rPr>
        <w:t>Amasya Genelgesi</w:t>
      </w:r>
      <w:r>
        <w:t>,</w:t>
      </w:r>
    </w:p>
    <w:p w:rsidR="00EE5624" w:rsidRDefault="00EE5624" w:rsidP="00D2659C">
      <w:pPr>
        <w:pStyle w:val="AralkYok"/>
      </w:pPr>
      <w:r>
        <w:t xml:space="preserve">23 Temmuz-7 Ağustos 1919- </w:t>
      </w:r>
      <w:r w:rsidRPr="00F72904">
        <w:rPr>
          <w:u w:val="single"/>
        </w:rPr>
        <w:t>Erzurum Kongresi</w:t>
      </w:r>
      <w:r>
        <w:t>,</w:t>
      </w:r>
    </w:p>
    <w:p w:rsidR="00EE5624" w:rsidRDefault="00EE5624" w:rsidP="00D2659C">
      <w:pPr>
        <w:pStyle w:val="AralkYok"/>
      </w:pPr>
      <w:r>
        <w:t xml:space="preserve">4-11 Eylül 1919- </w:t>
      </w:r>
      <w:r w:rsidRPr="00F72904">
        <w:rPr>
          <w:u w:val="single"/>
        </w:rPr>
        <w:t>Sivas Kongresi</w:t>
      </w:r>
      <w:r w:rsidR="008B7C03">
        <w:t xml:space="preserve"> gerçekleşir.</w:t>
      </w:r>
    </w:p>
    <w:p w:rsidR="00EE5624" w:rsidRDefault="00EE5624" w:rsidP="00D2659C">
      <w:pPr>
        <w:pStyle w:val="AralkYok"/>
      </w:pPr>
      <w:r>
        <w:t>Genelge ve kongrelerle halk işgale karşı ayaklandırılır ve milli mücadeleye karar verilir. 27 Aralık 1919’da Mustafa Kemal Ankara’ya gelir . 23 Nisan 1920’de Büyük Millet Meclisini açar ve milli mücadeleyi buradan yönetir.</w:t>
      </w:r>
      <w:r w:rsidR="00A2451A">
        <w:t>Böylece yeni Türk Devleti’nin temelleri de atılmış olur.</w:t>
      </w:r>
    </w:p>
    <w:p w:rsidR="00A2451A" w:rsidRDefault="00C83DB0" w:rsidP="00D2659C">
      <w:pPr>
        <w:pStyle w:val="AralkYok"/>
      </w:pPr>
      <w:r>
        <w:t>10 Ağustos 1920’de İtilaf Devletleri ve Osmanlı Devleti arasın</w:t>
      </w:r>
      <w:r w:rsidR="008B7C03">
        <w:t xml:space="preserve">da </w:t>
      </w:r>
      <w:r w:rsidR="008B7C03" w:rsidRPr="008B7C03">
        <w:rPr>
          <w:u w:val="single"/>
        </w:rPr>
        <w:t>Sevr Barış Antlaşması</w:t>
      </w:r>
      <w:r w:rsidR="008B7C03">
        <w:t xml:space="preserve"> yapılır</w:t>
      </w:r>
      <w:r>
        <w:t>. Türk milletine yaşama hakkı tanımayan bir antlaşma olduğu içi</w:t>
      </w:r>
      <w:r w:rsidR="008B7C03">
        <w:t>n BMM bu antlaşmayı kabul etmez</w:t>
      </w:r>
      <w:r>
        <w:t>.</w:t>
      </w:r>
    </w:p>
    <w:p w:rsidR="00C83DB0" w:rsidRDefault="00C83DB0" w:rsidP="00D2659C">
      <w:pPr>
        <w:pStyle w:val="AralkYok"/>
      </w:pPr>
    </w:p>
    <w:p w:rsidR="00A2451A" w:rsidRPr="008B7C03" w:rsidRDefault="00A2451A" w:rsidP="00D2659C">
      <w:pPr>
        <w:pStyle w:val="AralkYok"/>
        <w:rPr>
          <w:b/>
        </w:rPr>
      </w:pPr>
      <w:r w:rsidRPr="008B7C03">
        <w:rPr>
          <w:b/>
        </w:rPr>
        <w:t>Cepheler:</w:t>
      </w:r>
    </w:p>
    <w:p w:rsidR="00A2451A" w:rsidRDefault="00A2451A" w:rsidP="00D2659C">
      <w:pPr>
        <w:pStyle w:val="AralkYok"/>
      </w:pPr>
      <w:r w:rsidRPr="008B7C03">
        <w:rPr>
          <w:u w:val="single"/>
        </w:rPr>
        <w:t>1. Doğu Cephesi:</w:t>
      </w:r>
      <w:r>
        <w:t xml:space="preserve"> Komutanı Kazım Karabekir’dir. Ermenilerle savaşılmış ve Gümrü Antlaşması yapılarak </w:t>
      </w:r>
      <w:r w:rsidRPr="00A2451A">
        <w:t>savaş sona ermiştir</w:t>
      </w:r>
      <w:r>
        <w:t>.</w:t>
      </w:r>
    </w:p>
    <w:p w:rsidR="00A2451A" w:rsidRDefault="00A2451A" w:rsidP="00D2659C">
      <w:pPr>
        <w:pStyle w:val="AralkYok"/>
      </w:pPr>
      <w:r w:rsidRPr="008B7C03">
        <w:rPr>
          <w:u w:val="single"/>
        </w:rPr>
        <w:t>2. Güney Cephesi:</w:t>
      </w:r>
      <w:r>
        <w:t xml:space="preserve"> Fransız ve Ermenilerle savaşılmış, Ankara Antlaşması ile savaş sona ermiştir.Üstün mücadeleleri sebebiyle; Antep’e Gazi, Urfa’ya Şanlı, Maraş’a Kahraman unvanları verilmiştir. </w:t>
      </w:r>
    </w:p>
    <w:p w:rsidR="004E53C8" w:rsidRDefault="00A2451A" w:rsidP="00D2659C">
      <w:pPr>
        <w:pStyle w:val="AralkYok"/>
      </w:pPr>
      <w:r w:rsidRPr="008B7C03">
        <w:rPr>
          <w:u w:val="single"/>
        </w:rPr>
        <w:t>3. Batı Cephesi:</w:t>
      </w:r>
      <w:r>
        <w:t xml:space="preserve"> </w:t>
      </w:r>
      <w:r w:rsidR="008F4D9E">
        <w:t xml:space="preserve">Yunanlılarla savaşılmıştır. Düzenli ordu kurulmuş, Tekalif-i Milliye Emirleri yayınlanmış ve zorlu savaşlar yapılmıştır. </w:t>
      </w:r>
    </w:p>
    <w:p w:rsidR="00B161C4" w:rsidRDefault="00B161C4" w:rsidP="00D2659C">
      <w:pPr>
        <w:pStyle w:val="AralkYok"/>
      </w:pPr>
    </w:p>
    <w:p w:rsidR="00B161C4" w:rsidRDefault="00B161C4" w:rsidP="00B161C4">
      <w:pPr>
        <w:pStyle w:val="AralkYok"/>
      </w:pPr>
      <w:r w:rsidRPr="008B7C03">
        <w:rPr>
          <w:u w:val="single"/>
        </w:rPr>
        <w:t>Tekalif-i Milliye Emirleri:</w:t>
      </w:r>
      <w:r>
        <w:t xml:space="preserve"> Her aileden bir takım çamaşır, bir çift çorap ve çarık, çeşitli malzeme ve gıda maddelerinin yüzde kırkı ordunun ihtiyacı için verilecek. Bunların bedeli sonra ödenecekti. Taşıtı olan herkes ayda bir kez savaş araçlarını taşıyacak, halk elindeki silah ve mermileri orduya teslim edecekti. Türk milletinin en büyük dayanışma örneğidir.</w:t>
      </w:r>
    </w:p>
    <w:p w:rsidR="00C83DB0" w:rsidRDefault="00C83DB0" w:rsidP="00D2659C">
      <w:pPr>
        <w:pStyle w:val="AralkYok"/>
      </w:pPr>
    </w:p>
    <w:p w:rsidR="00C83DB0" w:rsidRPr="008B7C03" w:rsidRDefault="00C83DB0" w:rsidP="00D2659C">
      <w:pPr>
        <w:pStyle w:val="AralkYok"/>
        <w:rPr>
          <w:u w:val="single"/>
        </w:rPr>
      </w:pPr>
      <w:r w:rsidRPr="008B7C03">
        <w:rPr>
          <w:u w:val="single"/>
        </w:rPr>
        <w:t>Batı Cephesi Savaşları:</w:t>
      </w:r>
    </w:p>
    <w:p w:rsidR="00B161C4" w:rsidRDefault="00B161C4" w:rsidP="00D2659C">
      <w:pPr>
        <w:pStyle w:val="AralkYok"/>
      </w:pPr>
    </w:p>
    <w:p w:rsidR="004E53C8" w:rsidRDefault="00C83DB0" w:rsidP="00D2659C">
      <w:pPr>
        <w:pStyle w:val="AralkYok"/>
      </w:pPr>
      <w:r w:rsidRPr="008B7C03">
        <w:rPr>
          <w:u w:val="single"/>
        </w:rPr>
        <w:t>1.  I</w:t>
      </w:r>
      <w:r w:rsidR="004E53C8" w:rsidRPr="008B7C03">
        <w:rPr>
          <w:u w:val="single"/>
        </w:rPr>
        <w:t>. ve</w:t>
      </w:r>
      <w:r w:rsidRPr="008B7C03">
        <w:rPr>
          <w:u w:val="single"/>
        </w:rPr>
        <w:t xml:space="preserve"> II</w:t>
      </w:r>
      <w:r w:rsidR="004E53C8" w:rsidRPr="008B7C03">
        <w:rPr>
          <w:u w:val="single"/>
        </w:rPr>
        <w:t>. İnönü Savaşları</w:t>
      </w:r>
      <w:r w:rsidR="007B2351">
        <w:t xml:space="preserve"> (1921)</w:t>
      </w:r>
      <w:r>
        <w:t>: İsmet İnönü komutanlığında yapılmıştır.</w:t>
      </w:r>
    </w:p>
    <w:p w:rsidR="004E53C8" w:rsidRDefault="00C83DB0" w:rsidP="00D2659C">
      <w:pPr>
        <w:pStyle w:val="AralkYok"/>
      </w:pPr>
      <w:r w:rsidRPr="008B7C03">
        <w:rPr>
          <w:u w:val="single"/>
        </w:rPr>
        <w:t xml:space="preserve">2. </w:t>
      </w:r>
      <w:r w:rsidR="007B2351" w:rsidRPr="008B7C03">
        <w:rPr>
          <w:u w:val="single"/>
        </w:rPr>
        <w:t xml:space="preserve"> </w:t>
      </w:r>
      <w:r w:rsidR="004E53C8" w:rsidRPr="008B7C03">
        <w:rPr>
          <w:u w:val="single"/>
        </w:rPr>
        <w:t>Sakarya Savaşı</w:t>
      </w:r>
      <w:r>
        <w:t xml:space="preserve"> </w:t>
      </w:r>
      <w:r w:rsidR="007B2351">
        <w:t>(1921)</w:t>
      </w:r>
      <w:r>
        <w:t xml:space="preserve">: </w:t>
      </w:r>
      <w:r w:rsidR="007B2351">
        <w:t>Mustafa Kemal ordunun başına geçmiştir. “Hattı müdafaa yoktur, sathı müdafaa vardır.O satıh bütün vatandır.Vatanın her karış toprağı vatandaşın kanıyla sulanmadıkça terk edilemez.” emrini vermiştir. Savaş sonunda Mustafa Kemal’e “gazi” unvanı ve “mareşal” rütbesi verilmiştir.</w:t>
      </w:r>
    </w:p>
    <w:p w:rsidR="004E53C8" w:rsidRDefault="007B2351" w:rsidP="00D2659C">
      <w:pPr>
        <w:pStyle w:val="AralkYok"/>
      </w:pPr>
      <w:r w:rsidRPr="008B7C03">
        <w:rPr>
          <w:u w:val="single"/>
        </w:rPr>
        <w:t xml:space="preserve">3.  </w:t>
      </w:r>
      <w:r w:rsidR="004E53C8" w:rsidRPr="008B7C03">
        <w:rPr>
          <w:u w:val="single"/>
        </w:rPr>
        <w:t>Büyük Taarruz ve Başkomutanlık Meydan Savaşı</w:t>
      </w:r>
      <w:r>
        <w:t xml:space="preserve"> (26-30 Ağustos 1922): 30 Ağustos 1922 günü kesin zafer kazanıldı. Mustafa Kemal’in, “ Ordular! İlk hedefiniz Akdeniz’dir.İleri!” emriyle saldırıya geçen Türk ordusu, 9 Eylül’de İzmir’i, 18 Eylül’</w:t>
      </w:r>
      <w:r w:rsidR="00B161C4">
        <w:t>de ise</w:t>
      </w:r>
      <w:r>
        <w:t xml:space="preserve"> Batı Anadolu’nun tamamını </w:t>
      </w:r>
      <w:r w:rsidR="00B161C4">
        <w:t>düşmandan kurtardı.</w:t>
      </w:r>
    </w:p>
    <w:p w:rsidR="00B161C4" w:rsidRDefault="00B161C4" w:rsidP="00D2659C">
      <w:pPr>
        <w:pStyle w:val="AralkYok"/>
      </w:pPr>
    </w:p>
    <w:p w:rsidR="00B161C4" w:rsidRDefault="00B161C4" w:rsidP="00D2659C">
      <w:pPr>
        <w:pStyle w:val="AralkYok"/>
      </w:pPr>
      <w:r>
        <w:t xml:space="preserve">          11 Ekim 1922’de imzalanan Mudanya Ateşkes Antlaşması’yla savaş sona erdi. 24 Temmuz 1923 yılında </w:t>
      </w:r>
      <w:r w:rsidRPr="008B7C03">
        <w:rPr>
          <w:u w:val="single"/>
        </w:rPr>
        <w:t>Lozan Barış Antlaşması</w:t>
      </w:r>
      <w:r>
        <w:t xml:space="preserve"> imzalandı ve yeni Türk Devleti’nin varlığı ve bağımsızlığı kabul edildi. 29 Ekim 1923’te cumhuriyet ilan edildi. Mustafa Kemal ilk cumhurbaşkanı seçildi. Birçok yenilikler yapıldı.</w:t>
      </w:r>
    </w:p>
    <w:p w:rsidR="00B161C4" w:rsidRDefault="00B161C4" w:rsidP="00D2659C">
      <w:pPr>
        <w:pStyle w:val="AralkYok"/>
      </w:pPr>
      <w:r>
        <w:t xml:space="preserve">          Ulu Önderimizin “En büyük eserim” dediği cumhuriyeti yaşatmak hepimizin görevidir.</w:t>
      </w:r>
    </w:p>
    <w:p w:rsidR="00A2451A" w:rsidRDefault="00B161C4" w:rsidP="00D2659C">
      <w:pPr>
        <w:pStyle w:val="AralkYok"/>
      </w:pPr>
      <w:r>
        <w:t xml:space="preserve"> </w:t>
      </w:r>
    </w:p>
    <w:p w:rsidR="008F4D9E" w:rsidRDefault="008F4D9E" w:rsidP="00D2659C">
      <w:pPr>
        <w:pStyle w:val="AralkYok"/>
      </w:pPr>
    </w:p>
    <w:p w:rsidR="00B80332" w:rsidRDefault="00B80332" w:rsidP="00D2659C">
      <w:pPr>
        <w:pStyle w:val="AralkYok"/>
      </w:pPr>
    </w:p>
    <w:p w:rsidR="00B80332" w:rsidRDefault="00B80332" w:rsidP="00D2659C">
      <w:pPr>
        <w:pStyle w:val="AralkYok"/>
      </w:pPr>
      <w:bookmarkStart w:id="12" w:name="bookmark44"/>
    </w:p>
    <w:p w:rsidR="00F72904" w:rsidRDefault="00F72904" w:rsidP="00D2659C">
      <w:pPr>
        <w:pStyle w:val="AralkYok"/>
      </w:pPr>
    </w:p>
    <w:p w:rsidR="00F72904" w:rsidRPr="00F72904" w:rsidRDefault="00F72904" w:rsidP="00F72904"/>
    <w:p w:rsidR="00F72904" w:rsidRDefault="00F72904" w:rsidP="00F72904"/>
    <w:bookmarkEnd w:id="12"/>
    <w:p w:rsidR="00B80332" w:rsidRPr="00F72904" w:rsidRDefault="00B80332" w:rsidP="00F72904">
      <w:pPr>
        <w:ind w:firstLine="708"/>
      </w:pPr>
    </w:p>
    <w:sectPr w:rsidR="00B80332" w:rsidRPr="00F72904" w:rsidSect="00D2659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7"/>
        <w:w w:val="100"/>
        <w:position w:val="0"/>
        <w:sz w:val="20"/>
        <w:szCs w:val="20"/>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abstractNum>
  <w:abstractNum w:abstractNumId="2">
    <w:nsid w:val="00000005"/>
    <w:multiLevelType w:val="multilevel"/>
    <w:tmpl w:val="00000004"/>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abstractNum w:abstractNumId="3">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abstractNum>
  <w:abstractNum w:abstractNumId="4">
    <w:nsid w:val="00000009"/>
    <w:multiLevelType w:val="multilevel"/>
    <w:tmpl w:val="00000008"/>
    <w:lvl w:ilvl="0">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1">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2">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3">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4">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5">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6">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7">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8">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abstractNum>
  <w:abstractNum w:abstractNumId="5">
    <w:nsid w:val="0000000B"/>
    <w:multiLevelType w:val="multilevel"/>
    <w:tmpl w:val="0000000A"/>
    <w:lvl w:ilvl="0">
      <w:start w:val="1"/>
      <w:numFmt w:val="decimal"/>
      <w:lvlText w:val="%1."/>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7"/>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1"/>
        <w:w w:val="100"/>
        <w:position w:val="0"/>
        <w:sz w:val="20"/>
        <w:szCs w:val="20"/>
        <w:u w:val="none"/>
      </w:rPr>
    </w:lvl>
    <w:lvl w:ilvl="3">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4."/>
      <w:lvlJc w:val="left"/>
      <w:rPr>
        <w:rFonts w:ascii="Arial" w:hAnsi="Arial" w:cs="Arial"/>
        <w:b/>
        <w:bCs/>
        <w:i w:val="0"/>
        <w:iCs w:val="0"/>
        <w:smallCaps w:val="0"/>
        <w:strike w:val="0"/>
        <w:color w:val="000000"/>
        <w:spacing w:val="-10"/>
        <w:w w:val="100"/>
        <w:position w:val="0"/>
        <w:sz w:val="20"/>
        <w:szCs w:val="20"/>
        <w:u w:val="none"/>
      </w:rPr>
    </w:lvl>
  </w:abstractNum>
  <w:abstractNum w:abstractNumId="6">
    <w:nsid w:val="0000000D"/>
    <w:multiLevelType w:val="multilevel"/>
    <w:tmpl w:val="0000000C"/>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2."/>
      <w:lvlJc w:val="left"/>
      <w:rPr>
        <w:rFonts w:ascii="Arial" w:hAnsi="Arial" w:cs="Arial"/>
        <w:b/>
        <w:bCs/>
        <w:i w:val="0"/>
        <w:iCs w:val="0"/>
        <w:smallCaps w:val="0"/>
        <w:strike w:val="0"/>
        <w:color w:val="000000"/>
        <w:spacing w:val="-1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5A6208"/>
    <w:rsid w:val="00004887"/>
    <w:rsid w:val="00024781"/>
    <w:rsid w:val="000435AC"/>
    <w:rsid w:val="000C6B11"/>
    <w:rsid w:val="000F57B7"/>
    <w:rsid w:val="0010495C"/>
    <w:rsid w:val="0011348D"/>
    <w:rsid w:val="00121E86"/>
    <w:rsid w:val="0012639C"/>
    <w:rsid w:val="00201335"/>
    <w:rsid w:val="00211E6F"/>
    <w:rsid w:val="0025002A"/>
    <w:rsid w:val="00281290"/>
    <w:rsid w:val="00293B89"/>
    <w:rsid w:val="002A46A8"/>
    <w:rsid w:val="002B04D9"/>
    <w:rsid w:val="002B15FA"/>
    <w:rsid w:val="0030553B"/>
    <w:rsid w:val="00424824"/>
    <w:rsid w:val="00430073"/>
    <w:rsid w:val="004665C8"/>
    <w:rsid w:val="004A424D"/>
    <w:rsid w:val="004E53C8"/>
    <w:rsid w:val="004F750E"/>
    <w:rsid w:val="00547484"/>
    <w:rsid w:val="005A3440"/>
    <w:rsid w:val="005A6208"/>
    <w:rsid w:val="005C784C"/>
    <w:rsid w:val="00652D3D"/>
    <w:rsid w:val="006834EC"/>
    <w:rsid w:val="006F04F4"/>
    <w:rsid w:val="006F3369"/>
    <w:rsid w:val="00702FFE"/>
    <w:rsid w:val="00721091"/>
    <w:rsid w:val="007870CE"/>
    <w:rsid w:val="0079398E"/>
    <w:rsid w:val="007B2351"/>
    <w:rsid w:val="007B4F79"/>
    <w:rsid w:val="008A7FD9"/>
    <w:rsid w:val="008B7C03"/>
    <w:rsid w:val="008F4D9E"/>
    <w:rsid w:val="009044A2"/>
    <w:rsid w:val="009D3FE3"/>
    <w:rsid w:val="00A2451A"/>
    <w:rsid w:val="00A72439"/>
    <w:rsid w:val="00A945A6"/>
    <w:rsid w:val="00AB44E2"/>
    <w:rsid w:val="00AE2438"/>
    <w:rsid w:val="00AF0111"/>
    <w:rsid w:val="00B1195E"/>
    <w:rsid w:val="00B161C4"/>
    <w:rsid w:val="00B33CD4"/>
    <w:rsid w:val="00B520EC"/>
    <w:rsid w:val="00B80332"/>
    <w:rsid w:val="00BD1AD9"/>
    <w:rsid w:val="00C019E0"/>
    <w:rsid w:val="00C2496F"/>
    <w:rsid w:val="00C27DD9"/>
    <w:rsid w:val="00C33EA3"/>
    <w:rsid w:val="00C51E2A"/>
    <w:rsid w:val="00C5246A"/>
    <w:rsid w:val="00C732A7"/>
    <w:rsid w:val="00C83DB0"/>
    <w:rsid w:val="00C852E2"/>
    <w:rsid w:val="00CA150F"/>
    <w:rsid w:val="00CA5A2A"/>
    <w:rsid w:val="00CF3600"/>
    <w:rsid w:val="00D2659C"/>
    <w:rsid w:val="00D3025A"/>
    <w:rsid w:val="00D35EA5"/>
    <w:rsid w:val="00DA077A"/>
    <w:rsid w:val="00DC015F"/>
    <w:rsid w:val="00DE6E4D"/>
    <w:rsid w:val="00E3280B"/>
    <w:rsid w:val="00E47AFE"/>
    <w:rsid w:val="00E6344C"/>
    <w:rsid w:val="00EE5624"/>
    <w:rsid w:val="00EF392B"/>
    <w:rsid w:val="00F31AEE"/>
    <w:rsid w:val="00F36937"/>
    <w:rsid w:val="00F72904"/>
    <w:rsid w:val="00FC2004"/>
    <w:rsid w:val="00FD11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9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 w:type="paragraph" w:styleId="AralkYok">
    <w:name w:val="No Spacing"/>
    <w:uiPriority w:val="1"/>
    <w:qFormat/>
    <w:rsid w:val="00D2659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1409</Words>
  <Characters>8032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2014-11-26T21:11:00Z</dcterms:created>
  <dcterms:modified xsi:type="dcterms:W3CDTF">2014-11-30T11:54:00Z</dcterms:modified>
  <cp:category>www.sorubak.com</cp:category>
</cp:coreProperties>
</file>