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9A9" w:rsidRDefault="00F429A9">
      <w:pPr>
        <w:pStyle w:val="GvdeMetni"/>
        <w:spacing w:before="0"/>
        <w:ind w:left="0"/>
        <w:rPr>
          <w:rFonts w:ascii="Times New Roman"/>
          <w:sz w:val="24"/>
        </w:rPr>
      </w:pPr>
    </w:p>
    <w:p w:rsidR="00F429A9" w:rsidRDefault="00642A1D" w:rsidP="00642A1D">
      <w:pPr>
        <w:spacing w:before="177"/>
        <w:ind w:left="2552" w:right="-1355"/>
        <w:rPr>
          <w:b/>
          <w:color w:val="002060"/>
          <w:sz w:val="21"/>
        </w:rPr>
      </w:pPr>
      <w:bookmarkStart w:id="0" w:name="OLE_LINK1"/>
      <w:bookmarkStart w:id="1" w:name="OLE_LINK2"/>
      <w:r w:rsidRPr="00642A1D">
        <w:rPr>
          <w:b/>
          <w:color w:val="002060"/>
          <w:sz w:val="21"/>
        </w:rPr>
        <w:t>Milli Mücadele Dönemi 1. İnönü Savaşı Bulmaca</w:t>
      </w:r>
    </w:p>
    <w:bookmarkEnd w:id="0"/>
    <w:bookmarkEnd w:id="1"/>
    <w:p w:rsidR="00642A1D" w:rsidRPr="00642A1D" w:rsidRDefault="00642A1D" w:rsidP="00642A1D">
      <w:pPr>
        <w:spacing w:before="177"/>
        <w:ind w:left="2552" w:right="-1355"/>
        <w:rPr>
          <w:b/>
          <w:color w:val="002060"/>
          <w:sz w:val="21"/>
        </w:rPr>
      </w:pPr>
    </w:p>
    <w:p w:rsidR="00F429A9" w:rsidRDefault="00642A1D">
      <w:pPr>
        <w:pStyle w:val="GvdeMetni"/>
        <w:spacing w:before="72"/>
        <w:ind w:left="1357" w:right="2159"/>
        <w:jc w:val="center"/>
      </w:pPr>
      <w:r>
        <w:br w:type="column"/>
      </w:r>
    </w:p>
    <w:p w:rsidR="00F429A9" w:rsidRDefault="00F429A9">
      <w:pPr>
        <w:pStyle w:val="GvdeMetni"/>
        <w:spacing w:before="0" w:line="20" w:lineRule="exact"/>
        <w:ind w:left="1666"/>
        <w:rPr>
          <w:sz w:val="2"/>
        </w:rPr>
      </w:pPr>
    </w:p>
    <w:p w:rsidR="00F429A9" w:rsidRDefault="00F429A9">
      <w:pPr>
        <w:spacing w:line="20" w:lineRule="exact"/>
        <w:rPr>
          <w:sz w:val="2"/>
        </w:rPr>
        <w:sectPr w:rsidR="00F429A9" w:rsidSect="00642A1D">
          <w:type w:val="continuous"/>
          <w:pgSz w:w="11900" w:h="16840"/>
          <w:pgMar w:top="580" w:right="640" w:bottom="280" w:left="640" w:header="720" w:footer="720" w:gutter="0"/>
          <w:cols w:num="2" w:space="708" w:equalWidth="0">
            <w:col w:w="8005" w:space="2"/>
            <w:col w:w="2613"/>
          </w:cols>
        </w:sectPr>
      </w:pPr>
    </w:p>
    <w:p w:rsidR="00F429A9" w:rsidRDefault="00F429A9">
      <w:pPr>
        <w:pStyle w:val="GvdeMetni"/>
        <w:spacing w:before="10"/>
        <w:ind w:left="0"/>
        <w:rPr>
          <w:sz w:val="11"/>
        </w:rPr>
      </w:pPr>
    </w:p>
    <w:tbl>
      <w:tblPr>
        <w:tblW w:w="6580" w:type="dxa"/>
        <w:tblInd w:w="20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F429A9">
        <w:trPr>
          <w:trHeight w:val="309"/>
        </w:trPr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642A1D">
            <w:pPr>
              <w:pStyle w:val="TableParagraph"/>
              <w:spacing w:line="158" w:lineRule="exact"/>
              <w:ind w:left="7"/>
              <w:rPr>
                <w:sz w:val="15"/>
              </w:rPr>
            </w:pPr>
            <w:r>
              <w:rPr>
                <w:w w:val="98"/>
                <w:sz w:val="15"/>
              </w:rPr>
              <w:t>1</w:t>
            </w: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7" w:type="dxa"/>
            <w:gridSpan w:val="3"/>
            <w:tcBorders>
              <w:top w:val="nil"/>
              <w:lef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642A1D">
            <w:pPr>
              <w:pStyle w:val="TableParagraph"/>
              <w:spacing w:line="158" w:lineRule="exact"/>
              <w:ind w:left="8"/>
              <w:rPr>
                <w:sz w:val="15"/>
              </w:rPr>
            </w:pPr>
            <w:r>
              <w:rPr>
                <w:w w:val="98"/>
                <w:sz w:val="15"/>
              </w:rPr>
              <w:t>2</w:t>
            </w:r>
          </w:p>
        </w:tc>
        <w:tc>
          <w:tcPr>
            <w:tcW w:w="658" w:type="dxa"/>
            <w:gridSpan w:val="2"/>
            <w:tcBorders>
              <w:top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9A9">
        <w:trPr>
          <w:trHeight w:val="309"/>
        </w:trPr>
        <w:tc>
          <w:tcPr>
            <w:tcW w:w="329" w:type="dxa"/>
            <w:shd w:val="clear" w:color="auto" w:fill="FBFBFB"/>
          </w:tcPr>
          <w:p w:rsidR="00F429A9" w:rsidRDefault="00642A1D">
            <w:pPr>
              <w:pStyle w:val="TableParagraph"/>
              <w:spacing w:line="158" w:lineRule="exact"/>
              <w:ind w:left="6"/>
              <w:rPr>
                <w:sz w:val="15"/>
              </w:rPr>
            </w:pPr>
            <w:r>
              <w:rPr>
                <w:w w:val="98"/>
                <w:sz w:val="15"/>
              </w:rPr>
              <w:t>3</w:t>
            </w: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642A1D">
            <w:pPr>
              <w:pStyle w:val="TableParagraph"/>
              <w:spacing w:line="158" w:lineRule="exact"/>
              <w:ind w:left="7"/>
              <w:rPr>
                <w:sz w:val="15"/>
              </w:rPr>
            </w:pPr>
            <w:r>
              <w:rPr>
                <w:w w:val="98"/>
                <w:sz w:val="15"/>
              </w:rPr>
              <w:t>4</w:t>
            </w:r>
          </w:p>
        </w:tc>
        <w:tc>
          <w:tcPr>
            <w:tcW w:w="329" w:type="dxa"/>
            <w:shd w:val="clear" w:color="auto" w:fill="FBFBFB"/>
          </w:tcPr>
          <w:p w:rsidR="00F429A9" w:rsidRDefault="00642A1D">
            <w:pPr>
              <w:pStyle w:val="TableParagraph"/>
              <w:spacing w:line="158" w:lineRule="exact"/>
              <w:ind w:left="7"/>
              <w:rPr>
                <w:sz w:val="15"/>
              </w:rPr>
            </w:pPr>
            <w:r>
              <w:rPr>
                <w:w w:val="98"/>
                <w:sz w:val="15"/>
              </w:rPr>
              <w:t>5</w:t>
            </w: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9A9">
        <w:trPr>
          <w:trHeight w:val="309"/>
        </w:trPr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7" w:type="dxa"/>
            <w:gridSpan w:val="3"/>
            <w:tcBorders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8" w:type="dxa"/>
            <w:gridSpan w:val="2"/>
            <w:tcBorders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9A9">
        <w:trPr>
          <w:trHeight w:val="309"/>
        </w:trPr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7" w:type="dxa"/>
            <w:gridSpan w:val="3"/>
            <w:tcBorders>
              <w:top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8" w:type="dxa"/>
            <w:gridSpan w:val="2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9A9">
        <w:trPr>
          <w:trHeight w:val="309"/>
        </w:trPr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7" w:type="dxa"/>
            <w:gridSpan w:val="3"/>
            <w:tcBorders>
              <w:top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9A9">
        <w:trPr>
          <w:trHeight w:val="309"/>
        </w:trPr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642A1D">
            <w:pPr>
              <w:pStyle w:val="TableParagraph"/>
              <w:spacing w:line="158" w:lineRule="exact"/>
              <w:ind w:left="7"/>
              <w:rPr>
                <w:sz w:val="15"/>
              </w:rPr>
            </w:pPr>
            <w:r>
              <w:rPr>
                <w:w w:val="98"/>
                <w:sz w:val="15"/>
              </w:rPr>
              <w:t>6</w:t>
            </w:r>
          </w:p>
        </w:tc>
        <w:tc>
          <w:tcPr>
            <w:tcW w:w="329" w:type="dxa"/>
            <w:tcBorders>
              <w:top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642A1D">
            <w:pPr>
              <w:pStyle w:val="TableParagraph"/>
              <w:spacing w:line="158" w:lineRule="exact"/>
              <w:ind w:left="7"/>
              <w:rPr>
                <w:sz w:val="15"/>
              </w:rPr>
            </w:pPr>
            <w:r>
              <w:rPr>
                <w:w w:val="98"/>
                <w:sz w:val="15"/>
              </w:rPr>
              <w:t>7</w:t>
            </w: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642A1D">
            <w:pPr>
              <w:pStyle w:val="TableParagraph"/>
              <w:spacing w:line="158" w:lineRule="exact"/>
              <w:ind w:left="9"/>
              <w:rPr>
                <w:sz w:val="15"/>
              </w:rPr>
            </w:pPr>
            <w:r>
              <w:rPr>
                <w:w w:val="98"/>
                <w:sz w:val="15"/>
              </w:rPr>
              <w:t>8</w:t>
            </w:r>
          </w:p>
        </w:tc>
      </w:tr>
      <w:tr w:rsidR="00F429A9">
        <w:trPr>
          <w:trHeight w:val="309"/>
        </w:trPr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7" w:type="dxa"/>
            <w:gridSpan w:val="3"/>
            <w:tcBorders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8" w:type="dxa"/>
            <w:gridSpan w:val="2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9A9">
        <w:trPr>
          <w:trHeight w:val="309"/>
        </w:trPr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7" w:type="dxa"/>
            <w:gridSpan w:val="3"/>
            <w:tcBorders>
              <w:top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9A9">
        <w:trPr>
          <w:trHeight w:val="309"/>
        </w:trPr>
        <w:tc>
          <w:tcPr>
            <w:tcW w:w="329" w:type="dxa"/>
            <w:shd w:val="clear" w:color="auto" w:fill="FBFBFB"/>
          </w:tcPr>
          <w:p w:rsidR="00F429A9" w:rsidRDefault="00642A1D">
            <w:pPr>
              <w:pStyle w:val="TableParagraph"/>
              <w:spacing w:line="158" w:lineRule="exact"/>
              <w:ind w:left="6"/>
              <w:rPr>
                <w:sz w:val="15"/>
              </w:rPr>
            </w:pPr>
            <w:r>
              <w:rPr>
                <w:w w:val="98"/>
                <w:sz w:val="15"/>
              </w:rPr>
              <w:t>9</w:t>
            </w: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9A9">
        <w:trPr>
          <w:trHeight w:val="309"/>
        </w:trPr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7" w:type="dxa"/>
            <w:gridSpan w:val="3"/>
            <w:tcBorders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8" w:type="dxa"/>
            <w:gridSpan w:val="2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9A9">
        <w:trPr>
          <w:trHeight w:val="309"/>
        </w:trPr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7" w:type="dxa"/>
            <w:gridSpan w:val="3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9A9">
        <w:trPr>
          <w:trHeight w:val="309"/>
        </w:trPr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642A1D">
            <w:pPr>
              <w:pStyle w:val="TableParagraph"/>
              <w:spacing w:line="158" w:lineRule="exact"/>
              <w:ind w:left="6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7" w:type="dxa"/>
            <w:gridSpan w:val="3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9A9">
        <w:trPr>
          <w:trHeight w:val="309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7" w:type="dxa"/>
            <w:gridSpan w:val="3"/>
            <w:tcBorders>
              <w:top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9A9">
        <w:trPr>
          <w:trHeight w:val="309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642A1D">
            <w:pPr>
              <w:pStyle w:val="TableParagraph"/>
              <w:spacing w:line="158" w:lineRule="exact"/>
              <w:ind w:left="6"/>
              <w:rPr>
                <w:sz w:val="15"/>
              </w:rPr>
            </w:pPr>
            <w:r>
              <w:rPr>
                <w:sz w:val="15"/>
              </w:rPr>
              <w:t>11</w:t>
            </w:r>
          </w:p>
        </w:tc>
        <w:tc>
          <w:tcPr>
            <w:tcW w:w="329" w:type="dxa"/>
            <w:tcBorders>
              <w:top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642A1D">
            <w:pPr>
              <w:pStyle w:val="TableParagraph"/>
              <w:spacing w:line="158" w:lineRule="exact"/>
              <w:ind w:left="7"/>
              <w:rPr>
                <w:sz w:val="15"/>
              </w:rPr>
            </w:pPr>
            <w:r>
              <w:rPr>
                <w:sz w:val="15"/>
              </w:rPr>
              <w:t>12</w:t>
            </w: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9A9">
        <w:trPr>
          <w:trHeight w:val="309"/>
        </w:trPr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7" w:type="dxa"/>
            <w:gridSpan w:val="3"/>
            <w:tcBorders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8" w:type="dxa"/>
            <w:gridSpan w:val="2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9A9">
        <w:trPr>
          <w:trHeight w:val="309"/>
        </w:trPr>
        <w:tc>
          <w:tcPr>
            <w:tcW w:w="329" w:type="dxa"/>
            <w:shd w:val="clear" w:color="auto" w:fill="FBFBFB"/>
          </w:tcPr>
          <w:p w:rsidR="00F429A9" w:rsidRDefault="00642A1D">
            <w:pPr>
              <w:pStyle w:val="TableParagraph"/>
              <w:spacing w:line="158" w:lineRule="exact"/>
              <w:ind w:left="6"/>
              <w:rPr>
                <w:sz w:val="15"/>
              </w:rPr>
            </w:pPr>
            <w:r>
              <w:rPr>
                <w:sz w:val="15"/>
              </w:rPr>
              <w:t>13</w:t>
            </w: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7" w:type="dxa"/>
            <w:gridSpan w:val="3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9A9">
        <w:trPr>
          <w:trHeight w:val="309"/>
        </w:trPr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7" w:type="dxa"/>
            <w:gridSpan w:val="3"/>
            <w:tcBorders>
              <w:top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9A9">
        <w:trPr>
          <w:trHeight w:val="309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642A1D">
            <w:pPr>
              <w:pStyle w:val="TableParagraph"/>
              <w:spacing w:line="158" w:lineRule="exact"/>
              <w:ind w:left="7"/>
              <w:rPr>
                <w:sz w:val="15"/>
              </w:rPr>
            </w:pPr>
            <w:r>
              <w:rPr>
                <w:sz w:val="15"/>
              </w:rPr>
              <w:t>14</w:t>
            </w: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429A9">
        <w:trPr>
          <w:trHeight w:val="309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shd w:val="clear" w:color="auto" w:fill="FBFBFB"/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7" w:type="dxa"/>
            <w:gridSpan w:val="3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8" w:type="dxa"/>
            <w:gridSpan w:val="2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" w:type="dxa"/>
            <w:tcBorders>
              <w:left w:val="nil"/>
              <w:bottom w:val="nil"/>
              <w:right w:val="nil"/>
            </w:tcBorders>
          </w:tcPr>
          <w:p w:rsidR="00F429A9" w:rsidRDefault="00F429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429A9" w:rsidRDefault="00F429A9">
      <w:pPr>
        <w:rPr>
          <w:rFonts w:ascii="Times New Roman"/>
          <w:sz w:val="16"/>
        </w:rPr>
        <w:sectPr w:rsidR="00F429A9">
          <w:type w:val="continuous"/>
          <w:pgSz w:w="11900" w:h="16840"/>
          <w:pgMar w:top="580" w:right="640" w:bottom="280" w:left="640" w:header="720" w:footer="720" w:gutter="0"/>
          <w:cols w:space="708"/>
        </w:sectPr>
      </w:pPr>
    </w:p>
    <w:p w:rsidR="00F429A9" w:rsidRDefault="00F429A9">
      <w:pPr>
        <w:pStyle w:val="GvdeMetni"/>
        <w:spacing w:before="3"/>
        <w:ind w:left="0"/>
        <w:rPr>
          <w:sz w:val="20"/>
        </w:rPr>
      </w:pPr>
    </w:p>
    <w:p w:rsidR="00F429A9" w:rsidRDefault="00642A1D">
      <w:pPr>
        <w:pStyle w:val="Balk1"/>
      </w:pPr>
      <w:r>
        <w:rPr>
          <w:w w:val="105"/>
          <w:u w:val="single"/>
        </w:rPr>
        <w:t>Soldan Sağa</w:t>
      </w:r>
    </w:p>
    <w:p w:rsidR="00F429A9" w:rsidRDefault="00642A1D">
      <w:pPr>
        <w:pStyle w:val="GvdeMetni"/>
        <w:spacing w:before="24"/>
        <w:ind w:left="310"/>
      </w:pPr>
      <w:r>
        <w:rPr>
          <w:b/>
          <w:w w:val="105"/>
        </w:rPr>
        <w:t xml:space="preserve">4. </w:t>
      </w:r>
      <w:r>
        <w:rPr>
          <w:w w:val="105"/>
        </w:rPr>
        <w:t>İnönü ilçemiz hang</w:t>
      </w:r>
      <w:bookmarkStart w:id="2" w:name="_GoBack"/>
      <w:bookmarkEnd w:id="2"/>
      <w:r>
        <w:rPr>
          <w:w w:val="105"/>
        </w:rPr>
        <w:t>i ile bağlıdır</w:t>
      </w:r>
    </w:p>
    <w:p w:rsidR="00F429A9" w:rsidRDefault="00642A1D">
      <w:pPr>
        <w:pStyle w:val="GvdeMetni"/>
        <w:spacing w:before="29"/>
        <w:ind w:left="310"/>
      </w:pPr>
      <w:r>
        <w:rPr>
          <w:b/>
          <w:w w:val="105"/>
        </w:rPr>
        <w:t xml:space="preserve">7. </w:t>
      </w:r>
      <w:r>
        <w:rPr>
          <w:w w:val="105"/>
        </w:rPr>
        <w:t>1.İnönü savaşı ile bastırılan isyan</w:t>
      </w:r>
    </w:p>
    <w:p w:rsidR="00F429A9" w:rsidRDefault="00642A1D">
      <w:pPr>
        <w:pStyle w:val="ListeParagraf"/>
        <w:numPr>
          <w:ilvl w:val="0"/>
          <w:numId w:val="1"/>
        </w:numPr>
        <w:tabs>
          <w:tab w:val="left" w:pos="488"/>
        </w:tabs>
        <w:ind w:hanging="177"/>
        <w:rPr>
          <w:sz w:val="16"/>
        </w:rPr>
      </w:pPr>
      <w:r>
        <w:rPr>
          <w:w w:val="105"/>
          <w:sz w:val="16"/>
        </w:rPr>
        <w:t>İlk anayasamız</w:t>
      </w:r>
    </w:p>
    <w:p w:rsidR="00F429A9" w:rsidRDefault="00642A1D">
      <w:pPr>
        <w:pStyle w:val="ListeParagraf"/>
        <w:numPr>
          <w:ilvl w:val="0"/>
          <w:numId w:val="1"/>
        </w:numPr>
        <w:tabs>
          <w:tab w:val="left" w:pos="587"/>
        </w:tabs>
        <w:ind w:left="586" w:hanging="276"/>
        <w:rPr>
          <w:sz w:val="16"/>
        </w:rPr>
      </w:pPr>
      <w:r>
        <w:rPr>
          <w:w w:val="105"/>
          <w:sz w:val="16"/>
        </w:rPr>
        <w:t>Misak-ı Milli’den verilen ilk taviz</w:t>
      </w:r>
    </w:p>
    <w:p w:rsidR="00F429A9" w:rsidRDefault="00642A1D">
      <w:pPr>
        <w:pStyle w:val="ListeParagraf"/>
        <w:numPr>
          <w:ilvl w:val="0"/>
          <w:numId w:val="2"/>
        </w:numPr>
        <w:tabs>
          <w:tab w:val="left" w:pos="587"/>
        </w:tabs>
        <w:rPr>
          <w:sz w:val="16"/>
        </w:rPr>
      </w:pPr>
      <w:r>
        <w:rPr>
          <w:w w:val="105"/>
          <w:sz w:val="16"/>
        </w:rPr>
        <w:t>Londra Konferansında TBMM temsilcisi</w:t>
      </w:r>
    </w:p>
    <w:p w:rsidR="00F429A9" w:rsidRDefault="00642A1D">
      <w:pPr>
        <w:pStyle w:val="ListeParagraf"/>
        <w:numPr>
          <w:ilvl w:val="0"/>
          <w:numId w:val="2"/>
        </w:numPr>
        <w:tabs>
          <w:tab w:val="left" w:pos="587"/>
        </w:tabs>
        <w:rPr>
          <w:sz w:val="16"/>
        </w:rPr>
      </w:pPr>
      <w:r>
        <w:rPr>
          <w:w w:val="105"/>
          <w:sz w:val="16"/>
        </w:rPr>
        <w:t>İsmet  Paşa 1.İnönü savaşı sonrası aldığı rütbe</w:t>
      </w:r>
    </w:p>
    <w:p w:rsidR="00F429A9" w:rsidRDefault="00642A1D">
      <w:pPr>
        <w:pStyle w:val="ListeParagraf"/>
        <w:numPr>
          <w:ilvl w:val="0"/>
          <w:numId w:val="2"/>
        </w:numPr>
        <w:tabs>
          <w:tab w:val="left" w:pos="587"/>
        </w:tabs>
        <w:rPr>
          <w:sz w:val="16"/>
        </w:rPr>
      </w:pPr>
      <w:r>
        <w:rPr>
          <w:w w:val="105"/>
          <w:sz w:val="16"/>
        </w:rPr>
        <w:t>Düzenli ordunun kazandığı ilk zafer</w:t>
      </w:r>
    </w:p>
    <w:p w:rsidR="00F429A9" w:rsidRDefault="00F5247B">
      <w:pPr>
        <w:spacing w:before="30"/>
        <w:ind w:left="112"/>
        <w:rPr>
          <w:rFonts w:ascii="Verdana" w:hAnsi="Verdana"/>
          <w:sz w:val="15"/>
        </w:rPr>
      </w:pPr>
      <w:hyperlink r:id="rId6" w:history="1">
        <w:r w:rsidRPr="00517C98">
          <w:rPr>
            <w:rStyle w:val="Kpr"/>
          </w:rPr>
          <w:t>https://www.sorubak.com</w:t>
        </w:r>
      </w:hyperlink>
      <w:r>
        <w:t xml:space="preserve"> </w:t>
      </w:r>
      <w:r w:rsidR="00642A1D">
        <w:br w:type="column"/>
      </w:r>
    </w:p>
    <w:p w:rsidR="00F429A9" w:rsidRDefault="009268E8">
      <w:pPr>
        <w:pStyle w:val="Balk1"/>
        <w:spacing w:before="21"/>
        <w:ind w:left="359"/>
      </w:pPr>
      <w:r w:rsidRPr="009268E8">
        <w:pict>
          <v:group id="_x0000_s1028" style="position:absolute;left:0;text-align:left;margin-left:132.25pt;margin-top:-324.1pt;width:332.45pt;height:316pt;z-index:-251658240;mso-position-horizontal-relative:page" coordorigin="2645,-6482" coordsize="6649,63202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4620;top:-6483;width:395;height:395">
              <v:imagedata r:id="rId7" o:title=""/>
            </v:shape>
            <v:rect id="_x0000_s1030" style="position:absolute;left:4620;top:-6483;width:330;height:330" fillcolor="#fbfbfb" stroked="f"/>
            <v:shape id="_x0000_s1031" type="#_x0000_t75" style="position:absolute;left:4620;top:-6154;width:395;height:395">
              <v:imagedata r:id="rId7" o:title=""/>
            </v:shape>
            <v:rect id="_x0000_s1032" style="position:absolute;left:4620;top:-6154;width:330;height:330" fillcolor="#fbfbfb" stroked="f"/>
            <v:shape id="_x0000_s1033" type="#_x0000_t75" style="position:absolute;left:4620;top:-5825;width:395;height:395">
              <v:imagedata r:id="rId7" o:title=""/>
            </v:shape>
            <v:rect id="_x0000_s1034" style="position:absolute;left:4620;top:-5825;width:330;height:330" fillcolor="#fbfbfb" stroked="f"/>
            <v:shape id="_x0000_s1035" type="#_x0000_t75" style="position:absolute;left:4620;top:-5495;width:395;height:395">
              <v:imagedata r:id="rId7" o:title=""/>
            </v:shape>
            <v:rect id="_x0000_s1036" style="position:absolute;left:4620;top:-5495;width:330;height:330" fillcolor="#fbfbfb" stroked="f"/>
            <v:shape id="_x0000_s1037" type="#_x0000_t75" style="position:absolute;left:4620;top:-5166;width:395;height:395">
              <v:imagedata r:id="rId7" o:title=""/>
            </v:shape>
            <v:rect id="_x0000_s1038" style="position:absolute;left:4620;top:-5166;width:330;height:330" fillcolor="#fbfbfb" stroked="f"/>
            <v:shape id="_x0000_s1039" type="#_x0000_t75" style="position:absolute;left:4620;top:-4837;width:395;height:395">
              <v:imagedata r:id="rId7" o:title=""/>
            </v:shape>
            <v:rect id="_x0000_s1040" style="position:absolute;left:4620;top:-4837;width:330;height:330" fillcolor="#fbfbfb" stroked="f"/>
            <v:shape id="_x0000_s1041" type="#_x0000_t75" style="position:absolute;left:4620;top:-4508;width:395;height:395">
              <v:imagedata r:id="rId7" o:title=""/>
            </v:shape>
            <v:rect id="_x0000_s1042" style="position:absolute;left:4620;top:-4508;width:330;height:330" fillcolor="#fbfbfb" stroked="f"/>
            <v:shape id="_x0000_s1043" type="#_x0000_t75" style="position:absolute;left:4620;top:-4179;width:395;height:395">
              <v:imagedata r:id="rId7" o:title=""/>
            </v:shape>
            <v:rect id="_x0000_s1044" style="position:absolute;left:4620;top:-4179;width:330;height:330" fillcolor="#fbfbfb" stroked="f"/>
            <v:shape id="_x0000_s1045" type="#_x0000_t75" style="position:absolute;left:2645;top:-6154;width:395;height:395">
              <v:imagedata r:id="rId7" o:title=""/>
            </v:shape>
            <v:rect id="_x0000_s1046" style="position:absolute;left:2645;top:-6154;width:330;height:330" fillcolor="#fbfbfb" stroked="f"/>
            <v:shape id="_x0000_s1047" type="#_x0000_t75" style="position:absolute;left:2645;top:-5825;width:395;height:395">
              <v:imagedata r:id="rId7" o:title=""/>
            </v:shape>
            <v:rect id="_x0000_s1048" style="position:absolute;left:2645;top:-5825;width:330;height:330" fillcolor="#fbfbfb" stroked="f"/>
            <v:shape id="_x0000_s1049" type="#_x0000_t75" style="position:absolute;left:2645;top:-5495;width:395;height:395">
              <v:imagedata r:id="rId7" o:title=""/>
            </v:shape>
            <v:rect id="_x0000_s1050" style="position:absolute;left:2645;top:-5495;width:330;height:330" fillcolor="#fbfbfb" stroked="f"/>
            <v:shape id="_x0000_s1051" type="#_x0000_t75" style="position:absolute;left:2645;top:-5166;width:395;height:395">
              <v:imagedata r:id="rId7" o:title=""/>
            </v:shape>
            <v:rect id="_x0000_s1052" style="position:absolute;left:2645;top:-5166;width:330;height:330" fillcolor="#fbfbfb" stroked="f"/>
            <v:shape id="_x0000_s1053" type="#_x0000_t75" style="position:absolute;left:2645;top:-4837;width:395;height:395">
              <v:imagedata r:id="rId7" o:title=""/>
            </v:shape>
            <v:rect id="_x0000_s1054" style="position:absolute;left:2645;top:-4837;width:330;height:330" fillcolor="#fbfbfb" stroked="f"/>
            <v:shape id="_x0000_s1055" type="#_x0000_t75" style="position:absolute;left:2645;top:-4508;width:395;height:395">
              <v:imagedata r:id="rId7" o:title=""/>
            </v:shape>
            <v:rect id="_x0000_s1056" style="position:absolute;left:2645;top:-4508;width:330;height:330" fillcolor="#fbfbfb" stroked="f"/>
            <v:shape id="_x0000_s1057" type="#_x0000_t75" style="position:absolute;left:2645;top:-4179;width:395;height:395">
              <v:imagedata r:id="rId7" o:title=""/>
            </v:shape>
            <v:rect id="_x0000_s1058" style="position:absolute;left:2645;top:-4179;width:330;height:330" fillcolor="#fbfbfb" stroked="f"/>
            <v:shape id="_x0000_s1059" type="#_x0000_t75" style="position:absolute;left:2645;top:-3850;width:395;height:395">
              <v:imagedata r:id="rId7" o:title=""/>
            </v:shape>
            <v:rect id="_x0000_s1060" style="position:absolute;left:2645;top:-3850;width:330;height:330" fillcolor="#fbfbfb" stroked="f"/>
            <v:shape id="_x0000_s1061" type="#_x0000_t75" style="position:absolute;left:2974;top:-3850;width:395;height:395">
              <v:imagedata r:id="rId7" o:title=""/>
            </v:shape>
            <v:rect id="_x0000_s1062" style="position:absolute;left:2974;top:-3850;width:330;height:330" fillcolor="#fbfbfb" stroked="f"/>
            <v:shape id="_x0000_s1063" type="#_x0000_t75" style="position:absolute;left:3303;top:-3850;width:395;height:395">
              <v:imagedata r:id="rId7" o:title=""/>
            </v:shape>
            <v:rect id="_x0000_s1064" style="position:absolute;left:3303;top:-3850;width:330;height:330" fillcolor="#fbfbfb" stroked="f"/>
            <v:shape id="_x0000_s1065" type="#_x0000_t75" style="position:absolute;left:3962;top:-4837;width:395;height:395">
              <v:imagedata r:id="rId7" o:title=""/>
            </v:shape>
            <v:rect id="_x0000_s1066" style="position:absolute;left:3962;top:-4837;width:330;height:330" fillcolor="#fbfbfb" stroked="f"/>
            <v:shape id="_x0000_s1067" type="#_x0000_t75" style="position:absolute;left:3962;top:-4508;width:395;height:395">
              <v:imagedata r:id="rId7" o:title=""/>
            </v:shape>
            <v:rect id="_x0000_s1068" style="position:absolute;left:3962;top:-4508;width:330;height:330" fillcolor="#fbfbfb" stroked="f"/>
            <v:shape id="_x0000_s1069" type="#_x0000_t75" style="position:absolute;left:3962;top:-4179;width:395;height:395">
              <v:imagedata r:id="rId7" o:title=""/>
            </v:shape>
            <v:rect id="_x0000_s1070" style="position:absolute;left:3962;top:-4179;width:330;height:330" fillcolor="#fbfbfb" stroked="f"/>
            <v:shape id="_x0000_s1071" type="#_x0000_t75" style="position:absolute;left:3632;top:-3850;width:395;height:395">
              <v:imagedata r:id="rId7" o:title=""/>
            </v:shape>
            <v:rect id="_x0000_s1072" style="position:absolute;left:3632;top:-3850;width:330;height:330" fillcolor="#fbfbfb" stroked="f"/>
            <v:shape id="_x0000_s1073" type="#_x0000_t75" style="position:absolute;left:3962;top:-3850;width:395;height:395">
              <v:imagedata r:id="rId7" o:title=""/>
            </v:shape>
            <v:rect id="_x0000_s1074" style="position:absolute;left:3962;top:-3850;width:330;height:330" fillcolor="#fbfbfb" stroked="f"/>
            <v:shape id="_x0000_s1075" type="#_x0000_t75" style="position:absolute;left:4291;top:-3850;width:395;height:395">
              <v:imagedata r:id="rId7" o:title=""/>
            </v:shape>
            <v:rect id="_x0000_s1076" style="position:absolute;left:4291;top:-3850;width:330;height:330" fillcolor="#fbfbfb" stroked="f"/>
            <v:shape id="_x0000_s1077" type="#_x0000_t75" style="position:absolute;left:4620;top:-3850;width:395;height:395">
              <v:imagedata r:id="rId7" o:title=""/>
            </v:shape>
            <v:rect id="_x0000_s1078" style="position:absolute;left:4620;top:-3850;width:330;height:330" fillcolor="#fbfbfb" stroked="f"/>
            <v:shape id="_x0000_s1079" type="#_x0000_t75" style="position:absolute;left:4949;top:-3850;width:395;height:395">
              <v:imagedata r:id="rId7" o:title=""/>
            </v:shape>
            <v:rect id="_x0000_s1080" style="position:absolute;left:4949;top:-3850;width:330;height:330" fillcolor="#fbfbfb" stroked="f"/>
            <v:shape id="_x0000_s1081" type="#_x0000_t75" style="position:absolute;left:7253;top:-6483;width:395;height:395">
              <v:imagedata r:id="rId7" o:title=""/>
            </v:shape>
            <v:rect id="_x0000_s1082" style="position:absolute;left:7253;top:-6483;width:330;height:330" fillcolor="#fbfbfb" stroked="f"/>
            <v:shape id="_x0000_s1083" type="#_x0000_t75" style="position:absolute;left:5607;top:-6154;width:395;height:395">
              <v:imagedata r:id="rId7" o:title=""/>
            </v:shape>
            <v:rect id="_x0000_s1084" style="position:absolute;left:5607;top:-6154;width:330;height:330" fillcolor="#fbfbfb" stroked="f"/>
            <v:shape id="_x0000_s1085" type="#_x0000_t75" style="position:absolute;left:5936;top:-6154;width:395;height:395">
              <v:imagedata r:id="rId7" o:title=""/>
            </v:shape>
            <v:rect id="_x0000_s1086" style="position:absolute;left:5936;top:-6154;width:330;height:330" fillcolor="#fbfbfb" stroked="f"/>
            <v:shape id="_x0000_s1087" type="#_x0000_t75" style="position:absolute;left:6266;top:-6154;width:395;height:395">
              <v:imagedata r:id="rId7" o:title=""/>
            </v:shape>
            <v:rect id="_x0000_s1088" style="position:absolute;left:6266;top:-6154;width:330;height:330" fillcolor="#fbfbfb" stroked="f"/>
            <v:shape id="_x0000_s1089" type="#_x0000_t75" style="position:absolute;left:6595;top:-6154;width:395;height:395">
              <v:imagedata r:id="rId7" o:title=""/>
            </v:shape>
            <v:rect id="_x0000_s1090" style="position:absolute;left:6595;top:-6154;width:330;height:330" fillcolor="#fbfbfb" stroked="f"/>
            <v:shape id="_x0000_s1091" type="#_x0000_t75" style="position:absolute;left:6924;top:-6154;width:395;height:395">
              <v:imagedata r:id="rId7" o:title=""/>
            </v:shape>
            <v:rect id="_x0000_s1092" style="position:absolute;left:6924;top:-6154;width:330;height:330" fillcolor="#fbfbfb" stroked="f"/>
            <v:shape id="_x0000_s1093" type="#_x0000_t75" style="position:absolute;left:7253;top:-6154;width:395;height:395">
              <v:imagedata r:id="rId7" o:title=""/>
            </v:shape>
            <v:rect id="_x0000_s1094" style="position:absolute;left:7253;top:-6154;width:330;height:330" fillcolor="#fbfbfb" stroked="f"/>
            <v:shape id="_x0000_s1095" type="#_x0000_t75" style="position:absolute;left:7582;top:-6154;width:395;height:395">
              <v:imagedata r:id="rId7" o:title=""/>
            </v:shape>
            <v:rect id="_x0000_s1096" style="position:absolute;left:7582;top:-6154;width:330;height:330" fillcolor="#fbfbfb" stroked="f"/>
            <v:shape id="_x0000_s1097" type="#_x0000_t75" style="position:absolute;left:7911;top:-6154;width:395;height:395">
              <v:imagedata r:id="rId7" o:title=""/>
            </v:shape>
            <v:rect id="_x0000_s1098" style="position:absolute;left:7911;top:-6154;width:330;height:330" fillcolor="#fbfbfb" stroked="f"/>
            <v:shape id="_x0000_s1099" type="#_x0000_t75" style="position:absolute;left:8240;top:-6154;width:395;height:395">
              <v:imagedata r:id="rId7" o:title=""/>
            </v:shape>
            <v:rect id="_x0000_s1100" style="position:absolute;left:8240;top:-6154;width:330;height:330" fillcolor="#fbfbfb" stroked="f"/>
            <v:shape id="_x0000_s1101" type="#_x0000_t75" style="position:absolute;left:5936;top:-5825;width:395;height:395">
              <v:imagedata r:id="rId7" o:title=""/>
            </v:shape>
            <v:rect id="_x0000_s1102" style="position:absolute;left:5936;top:-5825;width:330;height:330" fillcolor="#fbfbfb" stroked="f"/>
            <v:shape id="_x0000_s1103" type="#_x0000_t75" style="position:absolute;left:7253;top:-5825;width:395;height:395">
              <v:imagedata r:id="rId7" o:title=""/>
            </v:shape>
            <v:rect id="_x0000_s1104" style="position:absolute;left:7253;top:-5825;width:330;height:330" fillcolor="#fbfbfb" stroked="f"/>
            <v:shape id="_x0000_s1105" type="#_x0000_t75" style="position:absolute;left:5936;top:-5495;width:395;height:395">
              <v:imagedata r:id="rId7" o:title=""/>
            </v:shape>
            <v:rect id="_x0000_s1106" style="position:absolute;left:5936;top:-5495;width:330;height:330" fillcolor="#fbfbfb" stroked="f"/>
            <v:shape id="_x0000_s1107" type="#_x0000_t75" style="position:absolute;left:7253;top:-5495;width:395;height:395">
              <v:imagedata r:id="rId7" o:title=""/>
            </v:shape>
            <v:rect id="_x0000_s1108" style="position:absolute;left:7253;top:-5495;width:330;height:330" fillcolor="#fbfbfb" stroked="f"/>
            <v:shape id="_x0000_s1109" type="#_x0000_t75" style="position:absolute;left:5936;top:-5166;width:395;height:395">
              <v:imagedata r:id="rId7" o:title=""/>
            </v:shape>
            <v:rect id="_x0000_s1110" style="position:absolute;left:5936;top:-5166;width:330;height:330" fillcolor="#fbfbfb" stroked="f"/>
            <v:shape id="_x0000_s1111" type="#_x0000_t75" style="position:absolute;left:5607;top:-4837;width:395;height:395">
              <v:imagedata r:id="rId7" o:title=""/>
            </v:shape>
            <v:rect id="_x0000_s1112" style="position:absolute;left:5607;top:-4837;width:330;height:330" fillcolor="#fbfbfb" stroked="f"/>
            <v:shape id="_x0000_s1113" type="#_x0000_t75" style="position:absolute;left:5936;top:-4837;width:395;height:395">
              <v:imagedata r:id="rId7" o:title=""/>
            </v:shape>
            <v:rect id="_x0000_s1114" style="position:absolute;left:5936;top:-4837;width:330;height:330" fillcolor="#fbfbfb" stroked="f"/>
            <v:shape id="_x0000_s1115" type="#_x0000_t75" style="position:absolute;left:6266;top:-4837;width:395;height:395">
              <v:imagedata r:id="rId7" o:title=""/>
            </v:shape>
            <v:rect id="_x0000_s1116" style="position:absolute;left:6266;top:-4837;width:330;height:330" fillcolor="#fbfbfb" stroked="f"/>
            <v:shape id="_x0000_s1117" type="#_x0000_t75" style="position:absolute;left:6595;top:-4837;width:395;height:395">
              <v:imagedata r:id="rId7" o:title=""/>
            </v:shape>
            <v:rect id="_x0000_s1118" style="position:absolute;left:6595;top:-4837;width:330;height:330" fillcolor="#fbfbfb" stroked="f"/>
            <v:shape id="_x0000_s1119" type="#_x0000_t75" style="position:absolute;left:6924;top:-4837;width:395;height:395">
              <v:imagedata r:id="rId7" o:title=""/>
            </v:shape>
            <v:rect id="_x0000_s1120" style="position:absolute;left:6924;top:-4837;width:330;height:330" fillcolor="#fbfbfb" stroked="f"/>
            <v:shape id="_x0000_s1121" type="#_x0000_t75" style="position:absolute;left:7253;top:-4837;width:395;height:395">
              <v:imagedata r:id="rId7" o:title=""/>
            </v:shape>
            <v:rect id="_x0000_s1122" style="position:absolute;left:7253;top:-4837;width:330;height:330" fillcolor="#fbfbfb" stroked="f"/>
            <v:shape id="_x0000_s1123" type="#_x0000_t75" style="position:absolute;left:7582;top:-4837;width:395;height:395">
              <v:imagedata r:id="rId7" o:title=""/>
            </v:shape>
            <v:rect id="_x0000_s1124" style="position:absolute;left:7582;top:-4837;width:330;height:330" fillcolor="#fbfbfb" stroked="f"/>
            <v:shape id="_x0000_s1125" type="#_x0000_t75" style="position:absolute;left:7911;top:-4837;width:395;height:395">
              <v:imagedata r:id="rId7" o:title=""/>
            </v:shape>
            <v:rect id="_x0000_s1126" style="position:absolute;left:7911;top:-4837;width:330;height:330" fillcolor="#fbfbfb" stroked="f"/>
            <v:shape id="_x0000_s1127" type="#_x0000_t75" style="position:absolute;left:8240;top:-4837;width:395;height:395">
              <v:imagedata r:id="rId7" o:title=""/>
            </v:shape>
            <v:rect id="_x0000_s1128" style="position:absolute;left:8240;top:-4837;width:330;height:330" fillcolor="#fbfbfb" stroked="f"/>
            <v:shape id="_x0000_s1129" type="#_x0000_t75" style="position:absolute;left:8570;top:-4837;width:395;height:395">
              <v:imagedata r:id="rId7" o:title=""/>
            </v:shape>
            <v:rect id="_x0000_s1130" style="position:absolute;left:8570;top:-4837;width:330;height:330" fillcolor="#fbfbfb" stroked="f"/>
            <v:shape id="_x0000_s1131" type="#_x0000_t75" style="position:absolute;left:8899;top:-4837;width:395;height:395">
              <v:imagedata r:id="rId7" o:title=""/>
            </v:shape>
            <v:rect id="_x0000_s1132" style="position:absolute;left:8899;top:-4837;width:330;height:330" fillcolor="#fbfbfb" stroked="f"/>
            <v:shape id="_x0000_s1133" type="#_x0000_t75" style="position:absolute;left:5936;top:-4508;width:395;height:395">
              <v:imagedata r:id="rId7" o:title=""/>
            </v:shape>
            <v:rect id="_x0000_s1134" style="position:absolute;left:5936;top:-4508;width:330;height:330" fillcolor="#fbfbfb" stroked="f"/>
            <v:shape id="_x0000_s1135" type="#_x0000_t75" style="position:absolute;left:8899;top:-4508;width:395;height:395">
              <v:imagedata r:id="rId7" o:title=""/>
            </v:shape>
            <v:rect id="_x0000_s1136" style="position:absolute;left:8899;top:-4508;width:330;height:330" fillcolor="#fbfbfb" stroked="f"/>
            <v:shape id="_x0000_s1137" type="#_x0000_t75" style="position:absolute;left:5936;top:-4179;width:395;height:395">
              <v:imagedata r:id="rId7" o:title=""/>
            </v:shape>
            <v:rect id="_x0000_s1138" style="position:absolute;left:5936;top:-4179;width:330;height:330" fillcolor="#fbfbfb" stroked="f"/>
            <v:shape id="_x0000_s1139" type="#_x0000_t75" style="position:absolute;left:8899;top:-4179;width:395;height:395">
              <v:imagedata r:id="rId7" o:title=""/>
            </v:shape>
            <v:rect id="_x0000_s1140" style="position:absolute;left:8899;top:-4179;width:330;height:330" fillcolor="#fbfbfb" stroked="f"/>
            <v:shape id="_x0000_s1141" type="#_x0000_t75" style="position:absolute;left:5278;top:-3850;width:395;height:395">
              <v:imagedata r:id="rId7" o:title=""/>
            </v:shape>
            <v:rect id="_x0000_s1142" style="position:absolute;left:5278;top:-3850;width:330;height:330" fillcolor="#fbfbfb" stroked="f"/>
            <v:shape id="_x0000_s1143" type="#_x0000_t75" style="position:absolute;left:5607;top:-3850;width:395;height:395">
              <v:imagedata r:id="rId7" o:title=""/>
            </v:shape>
            <v:rect id="_x0000_s1144" style="position:absolute;left:5607;top:-3850;width:330;height:330" fillcolor="#fbfbfb" stroked="f"/>
            <v:shape id="_x0000_s1145" type="#_x0000_t75" style="position:absolute;left:5936;top:-3850;width:395;height:395">
              <v:imagedata r:id="rId7" o:title=""/>
            </v:shape>
            <v:rect id="_x0000_s1146" style="position:absolute;left:5936;top:-3850;width:330;height:330" fillcolor="#fbfbfb" stroked="f"/>
            <v:shape id="_x0000_s1147" type="#_x0000_t75" style="position:absolute;left:6266;top:-3850;width:395;height:395">
              <v:imagedata r:id="rId7" o:title=""/>
            </v:shape>
            <v:rect id="_x0000_s1148" style="position:absolute;left:6266;top:-3850;width:330;height:330" fillcolor="#fbfbfb" stroked="f"/>
            <v:shape id="_x0000_s1149" type="#_x0000_t75" style="position:absolute;left:6595;top:-3850;width:395;height:395">
              <v:imagedata r:id="rId7" o:title=""/>
            </v:shape>
            <v:rect id="_x0000_s1150" style="position:absolute;left:6595;top:-3850;width:330;height:330" fillcolor="#fbfbfb" stroked="f"/>
            <v:shape id="_x0000_s1151" type="#_x0000_t75" style="position:absolute;left:6924;top:-3850;width:395;height:395">
              <v:imagedata r:id="rId7" o:title=""/>
            </v:shape>
            <v:rect id="_x0000_s1152" style="position:absolute;left:6924;top:-3850;width:330;height:330" fillcolor="#fbfbfb" stroked="f"/>
            <v:shape id="_x0000_s1153" type="#_x0000_t75" style="position:absolute;left:7253;top:-3850;width:395;height:395">
              <v:imagedata r:id="rId7" o:title=""/>
            </v:shape>
            <v:rect id="_x0000_s1154" style="position:absolute;left:7253;top:-3850;width:330;height:330" fillcolor="#fbfbfb" stroked="f"/>
            <v:shape id="_x0000_s1155" type="#_x0000_t75" style="position:absolute;left:7582;top:-3850;width:395;height:395">
              <v:imagedata r:id="rId7" o:title=""/>
            </v:shape>
            <v:rect id="_x0000_s1156" style="position:absolute;left:7582;top:-3850;width:330;height:330" fillcolor="#fbfbfb" stroked="f"/>
            <v:shape id="_x0000_s1157" type="#_x0000_t75" style="position:absolute;left:7911;top:-3850;width:395;height:395">
              <v:imagedata r:id="rId7" o:title=""/>
            </v:shape>
            <v:rect id="_x0000_s1158" style="position:absolute;left:7911;top:-3850;width:330;height:330" fillcolor="#fbfbfb" stroked="f"/>
            <v:shape id="_x0000_s1159" type="#_x0000_t75" style="position:absolute;left:8899;top:-3850;width:395;height:395">
              <v:imagedata r:id="rId7" o:title=""/>
            </v:shape>
            <v:rect id="_x0000_s1160" style="position:absolute;left:8899;top:-3850;width:330;height:330" fillcolor="#fbfbfb" stroked="f"/>
            <v:shape id="_x0000_s1161" type="#_x0000_t75" style="position:absolute;left:2645;top:-3521;width:395;height:395">
              <v:imagedata r:id="rId7" o:title=""/>
            </v:shape>
            <v:rect id="_x0000_s1162" style="position:absolute;left:2645;top:-3521;width:330;height:330" fillcolor="#fbfbfb" stroked="f"/>
            <v:shape id="_x0000_s1163" type="#_x0000_t75" style="position:absolute;left:3962;top:-3521;width:395;height:395">
              <v:imagedata r:id="rId7" o:title=""/>
            </v:shape>
            <v:rect id="_x0000_s1164" style="position:absolute;left:3962;top:-3521;width:330;height:330" fillcolor="#fbfbfb" stroked="f"/>
            <v:shape id="_x0000_s1165" type="#_x0000_t75" style="position:absolute;left:4620;top:-3521;width:395;height:395">
              <v:imagedata r:id="rId7" o:title=""/>
            </v:shape>
            <v:rect id="_x0000_s1166" style="position:absolute;left:4620;top:-3521;width:330;height:330" fillcolor="#fbfbfb" stroked="f"/>
            <v:shape id="_x0000_s1167" type="#_x0000_t75" style="position:absolute;left:5936;top:-3521;width:395;height:395">
              <v:imagedata r:id="rId7" o:title=""/>
            </v:shape>
            <v:rect id="_x0000_s1168" style="position:absolute;left:5936;top:-3521;width:330;height:330" fillcolor="#fbfbfb" stroked="f"/>
            <v:shape id="_x0000_s1169" type="#_x0000_t75" style="position:absolute;left:8899;top:-3521;width:395;height:395">
              <v:imagedata r:id="rId7" o:title=""/>
            </v:shape>
            <v:rect id="_x0000_s1170" style="position:absolute;left:8899;top:-3521;width:330;height:330" fillcolor="#fbfbfb" stroked="f"/>
            <v:shape id="_x0000_s1171" type="#_x0000_t75" style="position:absolute;left:2645;top:-3191;width:395;height:395">
              <v:imagedata r:id="rId7" o:title=""/>
            </v:shape>
            <v:rect id="_x0000_s1172" style="position:absolute;left:2645;top:-3191;width:330;height:330" fillcolor="#fbfbfb" stroked="f"/>
            <v:shape id="_x0000_s1173" type="#_x0000_t75" style="position:absolute;left:3962;top:-3191;width:395;height:395">
              <v:imagedata r:id="rId7" o:title=""/>
            </v:shape>
            <v:rect id="_x0000_s1174" style="position:absolute;left:3962;top:-3191;width:330;height:330" fillcolor="#fbfbfb" stroked="f"/>
            <v:shape id="_x0000_s1175" type="#_x0000_t75" style="position:absolute;left:5936;top:-3191;width:395;height:395">
              <v:imagedata r:id="rId7" o:title=""/>
            </v:shape>
            <v:rect id="_x0000_s1176" style="position:absolute;left:5936;top:-3191;width:330;height:330" fillcolor="#fbfbfb" stroked="f"/>
            <v:shape id="_x0000_s1177" type="#_x0000_t75" style="position:absolute;left:8899;top:-3191;width:395;height:395">
              <v:imagedata r:id="rId7" o:title=""/>
            </v:shape>
            <v:rect id="_x0000_s1178" style="position:absolute;left:8899;top:-3191;width:330;height:330" fillcolor="#fbfbfb" stroked="f"/>
            <v:shape id="_x0000_s1179" type="#_x0000_t75" style="position:absolute;left:3632;top:-2862;width:395;height:395">
              <v:imagedata r:id="rId7" o:title=""/>
            </v:shape>
            <v:rect id="_x0000_s1180" style="position:absolute;left:3632;top:-2862;width:330;height:330" fillcolor="#fbfbfb" stroked="f"/>
            <v:shape id="_x0000_s1181" type="#_x0000_t75" style="position:absolute;left:3962;top:-2862;width:395;height:395">
              <v:imagedata r:id="rId7" o:title=""/>
            </v:shape>
            <v:rect id="_x0000_s1182" style="position:absolute;left:3962;top:-2862;width:330;height:330" fillcolor="#fbfbfb" stroked="f"/>
            <v:shape id="_x0000_s1183" type="#_x0000_t75" style="position:absolute;left:4291;top:-2862;width:395;height:395">
              <v:imagedata r:id="rId7" o:title=""/>
            </v:shape>
            <v:rect id="_x0000_s1184" style="position:absolute;left:4291;top:-2862;width:330;height:330" fillcolor="#fbfbfb" stroked="f"/>
            <v:shape id="_x0000_s1185" type="#_x0000_t75" style="position:absolute;left:4620;top:-2862;width:395;height:395">
              <v:imagedata r:id="rId7" o:title=""/>
            </v:shape>
            <v:rect id="_x0000_s1186" style="position:absolute;left:4620;top:-2862;width:330;height:330" fillcolor="#fbfbfb" stroked="f"/>
            <v:shape id="_x0000_s1187" type="#_x0000_t75" style="position:absolute;left:4949;top:-2862;width:395;height:395">
              <v:imagedata r:id="rId7" o:title=""/>
            </v:shape>
            <v:rect id="_x0000_s1188" style="position:absolute;left:4949;top:-2862;width:330;height:330" fillcolor="#fbfbfb" stroked="f"/>
            <v:shape id="_x0000_s1189" type="#_x0000_t75" style="position:absolute;left:5936;top:-2862;width:395;height:395">
              <v:imagedata r:id="rId7" o:title=""/>
            </v:shape>
            <v:rect id="_x0000_s1190" style="position:absolute;left:5936;top:-2862;width:330;height:330" fillcolor="#fbfbfb" stroked="f"/>
            <v:shape id="_x0000_s1191" type="#_x0000_t75" style="position:absolute;left:8899;top:-2862;width:395;height:395">
              <v:imagedata r:id="rId7" o:title=""/>
            </v:shape>
            <v:rect id="_x0000_s1192" style="position:absolute;left:8899;top:-2862;width:330;height:330" fillcolor="#fbfbfb" stroked="f"/>
            <v:shape id="_x0000_s1193" type="#_x0000_t75" style="position:absolute;left:3962;top:-2533;width:395;height:395">
              <v:imagedata r:id="rId7" o:title=""/>
            </v:shape>
            <v:rect id="_x0000_s1194" style="position:absolute;left:3962;top:-2533;width:330;height:330" fillcolor="#fbfbfb" stroked="f"/>
            <v:shape id="_x0000_s1195" type="#_x0000_t75" style="position:absolute;left:5936;top:-2533;width:395;height:395">
              <v:imagedata r:id="rId7" o:title=""/>
            </v:shape>
            <v:rect id="_x0000_s1196" style="position:absolute;left:5936;top:-2533;width:330;height:330" fillcolor="#fbfbfb" stroked="f"/>
            <v:shape id="_x0000_s1197" type="#_x0000_t75" style="position:absolute;left:3303;top:-2204;width:395;height:395">
              <v:imagedata r:id="rId7" o:title=""/>
            </v:shape>
            <v:rect id="_x0000_s1198" style="position:absolute;left:3303;top:-2204;width:330;height:330" fillcolor="#fbfbfb" stroked="f"/>
            <v:shape id="_x0000_s1199" type="#_x0000_t75" style="position:absolute;left:3962;top:-2204;width:395;height:395">
              <v:imagedata r:id="rId7" o:title=""/>
            </v:shape>
            <v:rect id="_x0000_s1200" style="position:absolute;left:3962;top:-2204;width:330;height:330" fillcolor="#fbfbfb" stroked="f"/>
            <v:shape id="_x0000_s1201" type="#_x0000_t75" style="position:absolute;left:4620;top:-2204;width:395;height:395">
              <v:imagedata r:id="rId7" o:title=""/>
            </v:shape>
            <v:rect id="_x0000_s1202" style="position:absolute;left:4620;top:-2204;width:330;height:330" fillcolor="#fbfbfb" stroked="f"/>
            <v:shape id="_x0000_s1203" type="#_x0000_t75" style="position:absolute;left:4949;top:-2204;width:395;height:395">
              <v:imagedata r:id="rId7" o:title=""/>
            </v:shape>
            <v:rect id="_x0000_s1204" style="position:absolute;left:4949;top:-2204;width:330;height:330" fillcolor="#fbfbfb" stroked="f"/>
            <v:shape id="_x0000_s1205" type="#_x0000_t75" style="position:absolute;left:5278;top:-2204;width:395;height:395">
              <v:imagedata r:id="rId7" o:title=""/>
            </v:shape>
            <v:rect id="_x0000_s1206" style="position:absolute;left:5278;top:-2204;width:330;height:330" fillcolor="#fbfbfb" stroked="f"/>
            <v:shape id="_x0000_s1207" type="#_x0000_t75" style="position:absolute;left:5607;top:-2204;width:395;height:395">
              <v:imagedata r:id="rId7" o:title=""/>
            </v:shape>
            <v:rect id="_x0000_s1208" style="position:absolute;left:5607;top:-2204;width:330;height:330" fillcolor="#fbfbfb" stroked="f"/>
            <v:shape id="_x0000_s1209" type="#_x0000_t75" style="position:absolute;left:5936;top:-2204;width:395;height:395">
              <v:imagedata r:id="rId7" o:title=""/>
            </v:shape>
            <v:rect id="_x0000_s1210" style="position:absolute;left:5936;top:-2204;width:330;height:330" fillcolor="#fbfbfb" stroked="f"/>
            <v:shape id="_x0000_s1211" type="#_x0000_t75" style="position:absolute;left:6266;top:-2204;width:395;height:395">
              <v:imagedata r:id="rId7" o:title=""/>
            </v:shape>
            <v:rect id="_x0000_s1212" style="position:absolute;left:6266;top:-2204;width:330;height:330" fillcolor="#fbfbfb" stroked="f"/>
            <v:shape id="_x0000_s1213" type="#_x0000_t75" style="position:absolute;left:6595;top:-2204;width:395;height:395">
              <v:imagedata r:id="rId7" o:title=""/>
            </v:shape>
            <v:rect id="_x0000_s1214" style="position:absolute;left:6595;top:-2204;width:330;height:330" fillcolor="#fbfbfb" stroked="f"/>
            <v:shape id="_x0000_s1215" type="#_x0000_t75" style="position:absolute;left:6924;top:-2204;width:395;height:395">
              <v:imagedata r:id="rId7" o:title=""/>
            </v:shape>
            <v:rect id="_x0000_s1216" style="position:absolute;left:6924;top:-2204;width:330;height:330" fillcolor="#fbfbfb" stroked="f"/>
            <v:shape id="_x0000_s1217" type="#_x0000_t75" style="position:absolute;left:7253;top:-2204;width:395;height:395">
              <v:imagedata r:id="rId7" o:title=""/>
            </v:shape>
            <v:rect id="_x0000_s1218" style="position:absolute;left:7253;top:-2204;width:330;height:330" fillcolor="#fbfbfb" stroked="f"/>
            <v:shape id="_x0000_s1219" type="#_x0000_t75" style="position:absolute;left:7582;top:-2204;width:395;height:395">
              <v:imagedata r:id="rId7" o:title=""/>
            </v:shape>
            <v:rect id="_x0000_s1220" style="position:absolute;left:7582;top:-2204;width:330;height:330" fillcolor="#fbfbfb" stroked="f"/>
            <v:shape id="_x0000_s1221" type="#_x0000_t75" style="position:absolute;left:7911;top:-2204;width:395;height:395">
              <v:imagedata r:id="rId7" o:title=""/>
            </v:shape>
            <v:rect id="_x0000_s1222" style="position:absolute;left:7911;top:-2204;width:330;height:330" fillcolor="#fbfbfb" stroked="f"/>
            <v:shape id="_x0000_s1223" type="#_x0000_t75" style="position:absolute;left:8240;top:-2204;width:395;height:395">
              <v:imagedata r:id="rId7" o:title=""/>
            </v:shape>
            <v:rect id="_x0000_s1224" style="position:absolute;left:8240;top:-2204;width:330;height:330" fillcolor="#fbfbfb" stroked="f"/>
            <v:shape id="_x0000_s1225" type="#_x0000_t75" style="position:absolute;left:8570;top:-2204;width:395;height:395">
              <v:imagedata r:id="rId7" o:title=""/>
            </v:shape>
            <v:rect id="_x0000_s1226" style="position:absolute;left:8570;top:-2204;width:330;height:330" fillcolor="#fbfbfb" stroked="f"/>
            <v:shape id="_x0000_s1227" type="#_x0000_t75" style="position:absolute;left:8899;top:-2204;width:395;height:395">
              <v:imagedata r:id="rId7" o:title=""/>
            </v:shape>
            <v:rect id="_x0000_s1228" style="position:absolute;left:8899;top:-2204;width:330;height:330" fillcolor="#fbfbfb" stroked="f"/>
            <v:shape id="_x0000_s1229" type="#_x0000_t75" style="position:absolute;left:3303;top:-1875;width:395;height:395">
              <v:imagedata r:id="rId7" o:title=""/>
            </v:shape>
            <v:rect id="_x0000_s1230" style="position:absolute;left:3303;top:-1875;width:330;height:330" fillcolor="#fbfbfb" stroked="f"/>
            <v:shape id="_x0000_s1231" type="#_x0000_t75" style="position:absolute;left:3962;top:-1875;width:395;height:395">
              <v:imagedata r:id="rId7" o:title=""/>
            </v:shape>
            <v:rect id="_x0000_s1232" style="position:absolute;left:3962;top:-1875;width:330;height:330" fillcolor="#fbfbfb" stroked="f"/>
            <v:shape id="_x0000_s1233" type="#_x0000_t75" style="position:absolute;left:5936;top:-1875;width:395;height:395">
              <v:imagedata r:id="rId7" o:title=""/>
            </v:shape>
            <v:rect id="_x0000_s1234" style="position:absolute;left:5936;top:-1875;width:330;height:330" fillcolor="#fbfbfb" stroked="f"/>
            <v:shape id="_x0000_s1235" type="#_x0000_t75" style="position:absolute;left:2645;top:-1546;width:395;height:395">
              <v:imagedata r:id="rId7" o:title=""/>
            </v:shape>
            <v:rect id="_x0000_s1236" style="position:absolute;left:2645;top:-1546;width:330;height:330" fillcolor="#fbfbfb" stroked="f"/>
            <v:shape id="_x0000_s1237" type="#_x0000_t75" style="position:absolute;left:2974;top:-1546;width:395;height:395">
              <v:imagedata r:id="rId7" o:title=""/>
            </v:shape>
            <v:rect id="_x0000_s1238" style="position:absolute;left:2974;top:-1546;width:330;height:330" fillcolor="#fbfbfb" stroked="f"/>
            <v:shape id="_x0000_s1239" type="#_x0000_t75" style="position:absolute;left:3303;top:-1546;width:395;height:395">
              <v:imagedata r:id="rId7" o:title=""/>
            </v:shape>
            <v:rect id="_x0000_s1240" style="position:absolute;left:3303;top:-1546;width:330;height:330" fillcolor="#fbfbfb" stroked="f"/>
            <v:shape id="_x0000_s1241" type="#_x0000_t75" style="position:absolute;left:3632;top:-1546;width:395;height:395">
              <v:imagedata r:id="rId7" o:title=""/>
            </v:shape>
            <v:rect id="_x0000_s1242" style="position:absolute;left:3632;top:-1546;width:330;height:330" fillcolor="#fbfbfb" stroked="f"/>
            <v:shape id="_x0000_s1243" type="#_x0000_t75" style="position:absolute;left:3962;top:-1546;width:395;height:395">
              <v:imagedata r:id="rId7" o:title=""/>
            </v:shape>
            <v:rect id="_x0000_s1244" style="position:absolute;left:3962;top:-1546;width:330;height:330" fillcolor="#fbfbfb" stroked="f"/>
            <v:shape id="_x0000_s1245" type="#_x0000_t75" style="position:absolute;left:4291;top:-1546;width:395;height:395">
              <v:imagedata r:id="rId7" o:title=""/>
            </v:shape>
            <v:rect id="_x0000_s1246" style="position:absolute;left:4291;top:-1546;width:330;height:330" fillcolor="#fbfbfb" stroked="f"/>
            <v:shape id="_x0000_s1247" type="#_x0000_t75" style="position:absolute;left:4620;top:-1546;width:395;height:395">
              <v:imagedata r:id="rId7" o:title=""/>
            </v:shape>
            <v:rect id="_x0000_s1248" style="position:absolute;left:4620;top:-1546;width:330;height:330" fillcolor="#fbfbfb" stroked="f"/>
            <v:shape id="_x0000_s1249" type="#_x0000_t75" style="position:absolute;left:5936;top:-1546;width:395;height:395">
              <v:imagedata r:id="rId7" o:title=""/>
            </v:shape>
            <v:rect id="_x0000_s1250" style="position:absolute;left:5936;top:-1546;width:330;height:330" fillcolor="#fbfbfb" stroked="f"/>
            <v:shape id="_x0000_s1251" type="#_x0000_t75" style="position:absolute;left:3303;top:-1217;width:395;height:395">
              <v:imagedata r:id="rId7" o:title=""/>
            </v:shape>
            <v:rect id="_x0000_s1252" style="position:absolute;left:3303;top:-1217;width:330;height:330" fillcolor="#fbfbfb" stroked="f"/>
            <v:shape id="_x0000_s1253" type="#_x0000_t75" style="position:absolute;left:3962;top:-1217;width:395;height:395">
              <v:imagedata r:id="rId7" o:title=""/>
            </v:shape>
            <v:rect id="_x0000_s1254" style="position:absolute;left:3962;top:-1217;width:330;height:330" fillcolor="#fbfbfb" stroked="f"/>
            <v:shape id="_x0000_s1255" type="#_x0000_t75" style="position:absolute;left:5936;top:-1217;width:395;height:395">
              <v:imagedata r:id="rId7" o:title=""/>
            </v:shape>
            <v:rect id="_x0000_s1256" style="position:absolute;left:5936;top:-1217;width:330;height:330" fillcolor="#fbfbfb" stroked="f"/>
            <v:shape id="_x0000_s1257" type="#_x0000_t75" style="position:absolute;left:3303;top:-887;width:395;height:395">
              <v:imagedata r:id="rId7" o:title=""/>
            </v:shape>
            <v:rect id="_x0000_s1258" style="position:absolute;left:3303;top:-887;width:330;height:330" fillcolor="#fbfbfb" stroked="f"/>
            <v:shape id="_x0000_s1259" type="#_x0000_t75" style="position:absolute;left:3962;top:-887;width:395;height:395">
              <v:imagedata r:id="rId7" o:title=""/>
            </v:shape>
            <v:rect id="_x0000_s1260" style="position:absolute;left:3962;top:-887;width:330;height:330" fillcolor="#fbfbfb" stroked="f"/>
            <v:shape id="_x0000_s1261" type="#_x0000_t75" style="position:absolute;left:4949;top:-887;width:395;height:395">
              <v:imagedata r:id="rId7" o:title=""/>
            </v:shape>
            <v:rect id="_x0000_s1262" style="position:absolute;left:4949;top:-887;width:330;height:330" fillcolor="#fbfbfb" stroked="f"/>
            <v:shape id="_x0000_s1263" type="#_x0000_t75" style="position:absolute;left:5278;top:-887;width:395;height:395">
              <v:imagedata r:id="rId7" o:title=""/>
            </v:shape>
            <v:rect id="_x0000_s1264" style="position:absolute;left:5278;top:-887;width:330;height:330" fillcolor="#fbfbfb" stroked="f"/>
            <v:shape id="_x0000_s1265" type="#_x0000_t75" style="position:absolute;left:5607;top:-887;width:395;height:395">
              <v:imagedata r:id="rId7" o:title=""/>
            </v:shape>
            <v:rect id="_x0000_s1266" style="position:absolute;left:5607;top:-887;width:330;height:330" fillcolor="#fbfbfb" stroked="f"/>
            <v:shape id="_x0000_s1267" type="#_x0000_t75" style="position:absolute;left:5936;top:-887;width:395;height:395">
              <v:imagedata r:id="rId7" o:title=""/>
            </v:shape>
            <v:rect id="_x0000_s1268" style="position:absolute;left:5936;top:-887;width:330;height:330" fillcolor="#fbfbfb" stroked="f"/>
            <v:shape id="_x0000_s1269" type="#_x0000_t75" style="position:absolute;left:6266;top:-887;width:395;height:395">
              <v:imagedata r:id="rId7" o:title=""/>
            </v:shape>
            <v:rect id="_x0000_s1270" style="position:absolute;left:6266;top:-887;width:330;height:330" fillcolor="#fbfbfb" stroked="f"/>
            <v:shape id="_x0000_s1271" type="#_x0000_t75" style="position:absolute;left:6595;top:-887;width:395;height:395">
              <v:imagedata r:id="rId7" o:title=""/>
            </v:shape>
            <v:rect id="_x0000_s1272" style="position:absolute;left:6595;top:-887;width:330;height:330" fillcolor="#fbfbfb" stroked="f"/>
            <v:shape id="_x0000_s1273" type="#_x0000_t75" style="position:absolute;left:6924;top:-887;width:395;height:395">
              <v:imagedata r:id="rId7" o:title=""/>
            </v:shape>
            <v:rect id="_x0000_s1274" style="position:absolute;left:6924;top:-887;width:330;height:330" fillcolor="#fbfbfb" stroked="f"/>
            <v:shape id="_x0000_s1275" type="#_x0000_t75" style="position:absolute;left:7253;top:-887;width:395;height:395">
              <v:imagedata r:id="rId7" o:title=""/>
            </v:shape>
            <v:rect id="_x0000_s1276" style="position:absolute;left:7253;top:-887;width:330;height:330" fillcolor="#fbfbfb" stroked="f"/>
            <v:shape id="_x0000_s1277" type="#_x0000_t75" style="position:absolute;left:7582;top:-887;width:395;height:395">
              <v:imagedata r:id="rId7" o:title=""/>
            </v:shape>
            <v:rect id="_x0000_s1278" style="position:absolute;left:7582;top:-887;width:330;height:330" fillcolor="#fbfbfb" stroked="f"/>
            <v:shape id="_x0000_s1279" type="#_x0000_t75" style="position:absolute;left:7911;top:-887;width:395;height:395">
              <v:imagedata r:id="rId7" o:title=""/>
            </v:shape>
            <v:rect id="_x0000_s1280" style="position:absolute;left:7911;top:-887;width:330;height:330" fillcolor="#fbfbfb" stroked="f"/>
            <v:shape id="_x0000_s1281" type="#_x0000_t75" style="position:absolute;left:8240;top:-887;width:395;height:395">
              <v:imagedata r:id="rId7" o:title=""/>
            </v:shape>
            <v:rect id="_x0000_s1282" style="position:absolute;left:8240;top:-887;width:330;height:330" fillcolor="#fbfbfb" stroked="f"/>
            <v:shape id="_x0000_s1283" type="#_x0000_t75" style="position:absolute;left:8570;top:-887;width:395;height:395">
              <v:imagedata r:id="rId7" o:title=""/>
            </v:shape>
            <v:rect id="_x0000_s1284" style="position:absolute;left:8570;top:-887;width:330;height:330" fillcolor="#fbfbfb" stroked="f"/>
            <v:shape id="_x0000_s1285" type="#_x0000_t75" style="position:absolute;left:8899;top:-887;width:395;height:395">
              <v:imagedata r:id="rId7" o:title=""/>
            </v:shape>
            <v:rect id="_x0000_s1286" style="position:absolute;left:8899;top:-887;width:330;height:330" fillcolor="#fbfbfb" stroked="f"/>
            <v:shape id="_x0000_s1287" type="#_x0000_t75" style="position:absolute;left:3303;top:-558;width:395;height:395">
              <v:imagedata r:id="rId7" o:title=""/>
            </v:shape>
            <v:rect id="_x0000_s1288" style="position:absolute;left:3303;top:-558;width:330;height:330" fillcolor="#fbfbfb" stroked="f"/>
            <w10:wrap anchorx="page"/>
          </v:group>
        </w:pict>
      </w:r>
      <w:r w:rsidR="00642A1D">
        <w:rPr>
          <w:w w:val="105"/>
          <w:u w:val="single"/>
        </w:rPr>
        <w:t>Yukarıdan Aşağı</w:t>
      </w:r>
    </w:p>
    <w:p w:rsidR="00F429A9" w:rsidRDefault="00642A1D">
      <w:pPr>
        <w:pStyle w:val="ListeParagraf"/>
        <w:numPr>
          <w:ilvl w:val="1"/>
          <w:numId w:val="2"/>
        </w:numPr>
        <w:tabs>
          <w:tab w:val="left" w:pos="735"/>
        </w:tabs>
        <w:spacing w:before="23"/>
        <w:ind w:hanging="177"/>
        <w:rPr>
          <w:sz w:val="16"/>
        </w:rPr>
      </w:pPr>
      <w:r>
        <w:rPr>
          <w:w w:val="105"/>
          <w:sz w:val="16"/>
        </w:rPr>
        <w:t>1.İnönü Savaşı'nda savaştığımız devlet</w:t>
      </w:r>
    </w:p>
    <w:p w:rsidR="00F429A9" w:rsidRDefault="00642A1D">
      <w:pPr>
        <w:pStyle w:val="ListeParagraf"/>
        <w:numPr>
          <w:ilvl w:val="1"/>
          <w:numId w:val="2"/>
        </w:numPr>
        <w:tabs>
          <w:tab w:val="left" w:pos="735"/>
        </w:tabs>
        <w:ind w:hanging="177"/>
        <w:rPr>
          <w:sz w:val="16"/>
        </w:rPr>
      </w:pPr>
      <w:r>
        <w:rPr>
          <w:w w:val="105"/>
          <w:sz w:val="16"/>
        </w:rPr>
        <w:t>Londra konferansı öncesi zorla kabul ettirilmek istenen antlaşma</w:t>
      </w:r>
    </w:p>
    <w:p w:rsidR="00F429A9" w:rsidRDefault="00642A1D">
      <w:pPr>
        <w:pStyle w:val="ListeParagraf"/>
        <w:numPr>
          <w:ilvl w:val="1"/>
          <w:numId w:val="2"/>
        </w:numPr>
        <w:tabs>
          <w:tab w:val="left" w:pos="735"/>
        </w:tabs>
        <w:ind w:hanging="177"/>
        <w:rPr>
          <w:sz w:val="16"/>
        </w:rPr>
      </w:pPr>
      <w:r>
        <w:rPr>
          <w:w w:val="105"/>
          <w:sz w:val="16"/>
        </w:rPr>
        <w:t>1 Mart 1921’de dostluk anlaşması imzaladığımız ülke</w:t>
      </w:r>
    </w:p>
    <w:p w:rsidR="00F429A9" w:rsidRDefault="00642A1D">
      <w:pPr>
        <w:pStyle w:val="ListeParagraf"/>
        <w:numPr>
          <w:ilvl w:val="0"/>
          <w:numId w:val="3"/>
        </w:numPr>
        <w:tabs>
          <w:tab w:val="left" w:pos="735"/>
        </w:tabs>
        <w:ind w:hanging="177"/>
        <w:rPr>
          <w:sz w:val="16"/>
        </w:rPr>
      </w:pPr>
      <w:r>
        <w:rPr>
          <w:w w:val="105"/>
          <w:sz w:val="16"/>
        </w:rPr>
        <w:t>Misak Milliyi tanıyan ilk Avrupa devleti</w:t>
      </w:r>
    </w:p>
    <w:p w:rsidR="00F429A9" w:rsidRDefault="00642A1D">
      <w:pPr>
        <w:pStyle w:val="ListeParagraf"/>
        <w:numPr>
          <w:ilvl w:val="0"/>
          <w:numId w:val="3"/>
        </w:numPr>
        <w:tabs>
          <w:tab w:val="left" w:pos="735"/>
        </w:tabs>
        <w:ind w:hanging="177"/>
        <w:rPr>
          <w:sz w:val="16"/>
        </w:rPr>
      </w:pPr>
      <w:r>
        <w:rPr>
          <w:w w:val="105"/>
          <w:sz w:val="16"/>
        </w:rPr>
        <w:t>Mehmet Akif'in 1.İnönü savaşı sonrası yazdığı şiir</w:t>
      </w:r>
    </w:p>
    <w:p w:rsidR="00F429A9" w:rsidRDefault="00642A1D">
      <w:pPr>
        <w:pStyle w:val="GvdeMetni"/>
        <w:ind w:left="557"/>
      </w:pPr>
      <w:r>
        <w:rPr>
          <w:b/>
          <w:w w:val="105"/>
        </w:rPr>
        <w:t xml:space="preserve">8. </w:t>
      </w:r>
      <w:r>
        <w:rPr>
          <w:w w:val="105"/>
        </w:rPr>
        <w:t>1.İnönü savaşı sonrası Sovyetler Birliği ile imzalanan antlaşma</w:t>
      </w:r>
    </w:p>
    <w:p w:rsidR="00F429A9" w:rsidRDefault="00642A1D">
      <w:pPr>
        <w:pStyle w:val="GvdeMetni"/>
        <w:ind w:left="557"/>
        <w:rPr>
          <w:w w:val="105"/>
        </w:rPr>
      </w:pPr>
      <w:r>
        <w:rPr>
          <w:b/>
          <w:w w:val="105"/>
        </w:rPr>
        <w:t xml:space="preserve">11. </w:t>
      </w:r>
      <w:r>
        <w:rPr>
          <w:w w:val="105"/>
        </w:rPr>
        <w:t>1.İnönü Savaşı sonrası görüşmelerin yapıldığı yer</w:t>
      </w:r>
    </w:p>
    <w:p w:rsidR="00F429A9" w:rsidRDefault="00F429A9">
      <w:pPr>
        <w:pStyle w:val="GvdeMetni"/>
        <w:ind w:left="557"/>
        <w:rPr>
          <w:w w:val="105"/>
        </w:rPr>
      </w:pPr>
    </w:p>
    <w:p w:rsidR="00F429A9" w:rsidRDefault="00F429A9">
      <w:pPr>
        <w:pStyle w:val="GvdeMetni"/>
        <w:ind w:left="557"/>
        <w:rPr>
          <w:w w:val="105"/>
        </w:rPr>
      </w:pPr>
    </w:p>
    <w:p w:rsidR="00F429A9" w:rsidRDefault="00F429A9">
      <w:pPr>
        <w:pStyle w:val="GvdeMetni"/>
        <w:rPr>
          <w:w w:val="105"/>
        </w:rPr>
      </w:pPr>
    </w:p>
    <w:sectPr w:rsidR="00F429A9" w:rsidSect="00F429A9">
      <w:type w:val="continuous"/>
      <w:pgSz w:w="11900" w:h="16840"/>
      <w:pgMar w:top="580" w:right="640" w:bottom="280" w:left="640" w:header="720" w:footer="720" w:gutter="0"/>
      <w:cols w:num="2" w:space="708" w:equalWidth="0">
        <w:col w:w="3903" w:space="1133"/>
        <w:col w:w="558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092B84"/>
    <w:multiLevelType w:val="multilevel"/>
    <w:tmpl w:val="CF092B84"/>
    <w:lvl w:ilvl="0">
      <w:start w:val="12"/>
      <w:numFmt w:val="decimal"/>
      <w:lvlText w:val="%1."/>
      <w:lvlJc w:val="left"/>
      <w:pPr>
        <w:ind w:left="586" w:hanging="276"/>
        <w:jc w:val="left"/>
      </w:pPr>
      <w:rPr>
        <w:rFonts w:ascii="Arial" w:eastAsia="Arial" w:hAnsi="Arial" w:cs="Arial" w:hint="default"/>
        <w:b/>
        <w:bCs/>
        <w:spacing w:val="-1"/>
        <w:w w:val="102"/>
        <w:sz w:val="16"/>
        <w:szCs w:val="16"/>
      </w:rPr>
    </w:lvl>
    <w:lvl w:ilvl="1">
      <w:start w:val="1"/>
      <w:numFmt w:val="decimal"/>
      <w:lvlText w:val="%2."/>
      <w:lvlJc w:val="left"/>
      <w:pPr>
        <w:ind w:left="734" w:hanging="178"/>
        <w:jc w:val="left"/>
      </w:pPr>
      <w:rPr>
        <w:rFonts w:ascii="Arial" w:eastAsia="Arial" w:hAnsi="Arial" w:cs="Arial" w:hint="default"/>
        <w:b/>
        <w:bCs/>
        <w:spacing w:val="-1"/>
        <w:w w:val="102"/>
        <w:sz w:val="16"/>
        <w:szCs w:val="16"/>
      </w:rPr>
    </w:lvl>
    <w:lvl w:ilvl="2">
      <w:numFmt w:val="bullet"/>
      <w:lvlText w:val="•"/>
      <w:lvlJc w:val="left"/>
      <w:pPr>
        <w:ind w:left="531" w:hanging="178"/>
      </w:pPr>
      <w:rPr>
        <w:rFonts w:hint="default"/>
      </w:rPr>
    </w:lvl>
    <w:lvl w:ilvl="3">
      <w:numFmt w:val="bullet"/>
      <w:lvlText w:val="•"/>
      <w:lvlJc w:val="left"/>
      <w:pPr>
        <w:ind w:left="323" w:hanging="178"/>
      </w:pPr>
      <w:rPr>
        <w:rFonts w:hint="default"/>
      </w:rPr>
    </w:lvl>
    <w:lvl w:ilvl="4">
      <w:numFmt w:val="bullet"/>
      <w:lvlText w:val="•"/>
      <w:lvlJc w:val="left"/>
      <w:pPr>
        <w:ind w:left="115" w:hanging="178"/>
      </w:pPr>
      <w:rPr>
        <w:rFonts w:hint="default"/>
      </w:rPr>
    </w:lvl>
    <w:lvl w:ilvl="5">
      <w:numFmt w:val="bullet"/>
      <w:lvlText w:val="•"/>
      <w:lvlJc w:val="left"/>
      <w:pPr>
        <w:ind w:left="-93" w:hanging="178"/>
      </w:pPr>
      <w:rPr>
        <w:rFonts w:hint="default"/>
      </w:rPr>
    </w:lvl>
    <w:lvl w:ilvl="6">
      <w:numFmt w:val="bullet"/>
      <w:lvlText w:val="•"/>
      <w:lvlJc w:val="left"/>
      <w:pPr>
        <w:ind w:left="-301" w:hanging="178"/>
      </w:pPr>
      <w:rPr>
        <w:rFonts w:hint="default"/>
      </w:rPr>
    </w:lvl>
    <w:lvl w:ilvl="7">
      <w:numFmt w:val="bullet"/>
      <w:lvlText w:val="•"/>
      <w:lvlJc w:val="left"/>
      <w:pPr>
        <w:ind w:left="-509" w:hanging="178"/>
      </w:pPr>
      <w:rPr>
        <w:rFonts w:hint="default"/>
      </w:rPr>
    </w:lvl>
    <w:lvl w:ilvl="8">
      <w:numFmt w:val="bullet"/>
      <w:lvlText w:val="•"/>
      <w:lvlJc w:val="left"/>
      <w:pPr>
        <w:ind w:left="-717" w:hanging="178"/>
      </w:pPr>
      <w:rPr>
        <w:rFonts w:hint="default"/>
      </w:rPr>
    </w:lvl>
  </w:abstractNum>
  <w:abstractNum w:abstractNumId="1">
    <w:nsid w:val="0053208E"/>
    <w:multiLevelType w:val="multilevel"/>
    <w:tmpl w:val="0053208E"/>
    <w:lvl w:ilvl="0">
      <w:start w:val="9"/>
      <w:numFmt w:val="decimal"/>
      <w:lvlText w:val="%1."/>
      <w:lvlJc w:val="left"/>
      <w:pPr>
        <w:ind w:left="487" w:hanging="178"/>
        <w:jc w:val="left"/>
      </w:pPr>
      <w:rPr>
        <w:rFonts w:ascii="Arial" w:eastAsia="Arial" w:hAnsi="Arial" w:cs="Arial" w:hint="default"/>
        <w:b/>
        <w:bCs/>
        <w:spacing w:val="-1"/>
        <w:w w:val="102"/>
        <w:sz w:val="16"/>
        <w:szCs w:val="16"/>
      </w:rPr>
    </w:lvl>
    <w:lvl w:ilvl="1">
      <w:numFmt w:val="bullet"/>
      <w:lvlText w:val="•"/>
      <w:lvlJc w:val="left"/>
      <w:pPr>
        <w:ind w:left="822" w:hanging="178"/>
      </w:pPr>
      <w:rPr>
        <w:rFonts w:hint="default"/>
      </w:rPr>
    </w:lvl>
    <w:lvl w:ilvl="2">
      <w:numFmt w:val="bullet"/>
      <w:lvlText w:val="•"/>
      <w:lvlJc w:val="left"/>
      <w:pPr>
        <w:ind w:left="1164" w:hanging="178"/>
      </w:pPr>
      <w:rPr>
        <w:rFonts w:hint="default"/>
      </w:rPr>
    </w:lvl>
    <w:lvl w:ilvl="3">
      <w:numFmt w:val="bullet"/>
      <w:lvlText w:val="•"/>
      <w:lvlJc w:val="left"/>
      <w:pPr>
        <w:ind w:left="1506" w:hanging="178"/>
      </w:pPr>
      <w:rPr>
        <w:rFonts w:hint="default"/>
      </w:rPr>
    </w:lvl>
    <w:lvl w:ilvl="4">
      <w:numFmt w:val="bullet"/>
      <w:lvlText w:val="•"/>
      <w:lvlJc w:val="left"/>
      <w:pPr>
        <w:ind w:left="1849" w:hanging="178"/>
      </w:pPr>
      <w:rPr>
        <w:rFonts w:hint="default"/>
      </w:rPr>
    </w:lvl>
    <w:lvl w:ilvl="5">
      <w:numFmt w:val="bullet"/>
      <w:lvlText w:val="•"/>
      <w:lvlJc w:val="left"/>
      <w:pPr>
        <w:ind w:left="2191" w:hanging="178"/>
      </w:pPr>
      <w:rPr>
        <w:rFonts w:hint="default"/>
      </w:rPr>
    </w:lvl>
    <w:lvl w:ilvl="6">
      <w:numFmt w:val="bullet"/>
      <w:lvlText w:val="•"/>
      <w:lvlJc w:val="left"/>
      <w:pPr>
        <w:ind w:left="2533" w:hanging="178"/>
      </w:pPr>
      <w:rPr>
        <w:rFonts w:hint="default"/>
      </w:rPr>
    </w:lvl>
    <w:lvl w:ilvl="7">
      <w:numFmt w:val="bullet"/>
      <w:lvlText w:val="•"/>
      <w:lvlJc w:val="left"/>
      <w:pPr>
        <w:ind w:left="2875" w:hanging="178"/>
      </w:pPr>
      <w:rPr>
        <w:rFonts w:hint="default"/>
      </w:rPr>
    </w:lvl>
    <w:lvl w:ilvl="8">
      <w:numFmt w:val="bullet"/>
      <w:lvlText w:val="•"/>
      <w:lvlJc w:val="left"/>
      <w:pPr>
        <w:ind w:left="3218" w:hanging="178"/>
      </w:pPr>
      <w:rPr>
        <w:rFonts w:hint="default"/>
      </w:rPr>
    </w:lvl>
  </w:abstractNum>
  <w:abstractNum w:abstractNumId="2">
    <w:nsid w:val="59ADCABA"/>
    <w:multiLevelType w:val="multilevel"/>
    <w:tmpl w:val="59ADCABA"/>
    <w:lvl w:ilvl="0">
      <w:start w:val="5"/>
      <w:numFmt w:val="decimal"/>
      <w:lvlText w:val="%1."/>
      <w:lvlJc w:val="left"/>
      <w:pPr>
        <w:ind w:left="734" w:hanging="178"/>
        <w:jc w:val="left"/>
      </w:pPr>
      <w:rPr>
        <w:rFonts w:ascii="Arial" w:eastAsia="Arial" w:hAnsi="Arial" w:cs="Arial" w:hint="default"/>
        <w:b/>
        <w:bCs/>
        <w:spacing w:val="-1"/>
        <w:w w:val="102"/>
        <w:sz w:val="16"/>
        <w:szCs w:val="16"/>
      </w:rPr>
    </w:lvl>
    <w:lvl w:ilvl="1">
      <w:numFmt w:val="bullet"/>
      <w:lvlText w:val="•"/>
      <w:lvlJc w:val="left"/>
      <w:pPr>
        <w:ind w:left="1224" w:hanging="178"/>
      </w:pPr>
      <w:rPr>
        <w:rFonts w:hint="default"/>
      </w:rPr>
    </w:lvl>
    <w:lvl w:ilvl="2">
      <w:numFmt w:val="bullet"/>
      <w:lvlText w:val="•"/>
      <w:lvlJc w:val="left"/>
      <w:pPr>
        <w:ind w:left="1708" w:hanging="178"/>
      </w:pPr>
      <w:rPr>
        <w:rFonts w:hint="default"/>
      </w:rPr>
    </w:lvl>
    <w:lvl w:ilvl="3">
      <w:numFmt w:val="bullet"/>
      <w:lvlText w:val="•"/>
      <w:lvlJc w:val="left"/>
      <w:pPr>
        <w:ind w:left="2193" w:hanging="178"/>
      </w:pPr>
      <w:rPr>
        <w:rFonts w:hint="default"/>
      </w:rPr>
    </w:lvl>
    <w:lvl w:ilvl="4">
      <w:numFmt w:val="bullet"/>
      <w:lvlText w:val="•"/>
      <w:lvlJc w:val="left"/>
      <w:pPr>
        <w:ind w:left="2677" w:hanging="178"/>
      </w:pPr>
      <w:rPr>
        <w:rFonts w:hint="default"/>
      </w:rPr>
    </w:lvl>
    <w:lvl w:ilvl="5">
      <w:numFmt w:val="bullet"/>
      <w:lvlText w:val="•"/>
      <w:lvlJc w:val="left"/>
      <w:pPr>
        <w:ind w:left="3162" w:hanging="178"/>
      </w:pPr>
      <w:rPr>
        <w:rFonts w:hint="default"/>
      </w:rPr>
    </w:lvl>
    <w:lvl w:ilvl="6">
      <w:numFmt w:val="bullet"/>
      <w:lvlText w:val="•"/>
      <w:lvlJc w:val="left"/>
      <w:pPr>
        <w:ind w:left="3646" w:hanging="178"/>
      </w:pPr>
      <w:rPr>
        <w:rFonts w:hint="default"/>
      </w:rPr>
    </w:lvl>
    <w:lvl w:ilvl="7">
      <w:numFmt w:val="bullet"/>
      <w:lvlText w:val="•"/>
      <w:lvlJc w:val="left"/>
      <w:pPr>
        <w:ind w:left="4130" w:hanging="178"/>
      </w:pPr>
      <w:rPr>
        <w:rFonts w:hint="default"/>
      </w:rPr>
    </w:lvl>
    <w:lvl w:ilvl="8">
      <w:numFmt w:val="bullet"/>
      <w:lvlText w:val="•"/>
      <w:lvlJc w:val="left"/>
      <w:pPr>
        <w:ind w:left="4615" w:hanging="178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429A9"/>
    <w:rsid w:val="00642A1D"/>
    <w:rsid w:val="009268E8"/>
    <w:rsid w:val="00F429A9"/>
    <w:rsid w:val="00F5247B"/>
    <w:rsid w:val="12F45CBA"/>
    <w:rsid w:val="52F57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sid w:val="00F429A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szCs w:val="22"/>
      <w:lang w:val="en-US" w:eastAsia="en-US"/>
    </w:rPr>
  </w:style>
  <w:style w:type="paragraph" w:styleId="Balk1">
    <w:name w:val="heading 1"/>
    <w:basedOn w:val="Normal"/>
    <w:next w:val="Normal"/>
    <w:uiPriority w:val="1"/>
    <w:qFormat/>
    <w:rsid w:val="00F429A9"/>
    <w:pPr>
      <w:ind w:left="112"/>
      <w:outlineLvl w:val="0"/>
    </w:pPr>
    <w:rPr>
      <w:b/>
      <w:bCs/>
      <w:sz w:val="19"/>
      <w:szCs w:val="1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rsid w:val="00F429A9"/>
    <w:pPr>
      <w:spacing w:before="30"/>
      <w:ind w:left="734"/>
    </w:pPr>
    <w:rPr>
      <w:sz w:val="16"/>
      <w:szCs w:val="16"/>
    </w:rPr>
  </w:style>
  <w:style w:type="table" w:customStyle="1" w:styleId="TableNormal1">
    <w:name w:val="Table Normal1"/>
    <w:uiPriority w:val="2"/>
    <w:semiHidden/>
    <w:unhideWhenUsed/>
    <w:qFormat/>
    <w:rsid w:val="00F429A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F429A9"/>
    <w:pPr>
      <w:spacing w:before="30"/>
      <w:ind w:left="734" w:hanging="177"/>
    </w:pPr>
  </w:style>
  <w:style w:type="paragraph" w:customStyle="1" w:styleId="TableParagraph">
    <w:name w:val="Table Paragraph"/>
    <w:basedOn w:val="Normal"/>
    <w:uiPriority w:val="1"/>
    <w:qFormat/>
    <w:rsid w:val="00F429A9"/>
    <w:rPr>
      <w:rFonts w:ascii="Courier New" w:eastAsia="Courier New" w:hAnsi="Courier New" w:cs="Courier New"/>
    </w:rPr>
  </w:style>
  <w:style w:type="character" w:styleId="Kpr">
    <w:name w:val="Hyperlink"/>
    <w:basedOn w:val="VarsaylanParagrafYazTipi"/>
    <w:rsid w:val="00F524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6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47"/>
    <customShpInfo spid="_x0000_s1148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260"/>
    <customShpInfo spid="_x0000_s1261"/>
    <customShpInfo spid="_x0000_s1262"/>
    <customShpInfo spid="_x0000_s1263"/>
    <customShpInfo spid="_x0000_s1264"/>
    <customShpInfo spid="_x0000_s1265"/>
    <customShpInfo spid="_x0000_s1266"/>
    <customShpInfo spid="_x0000_s1267"/>
    <customShpInfo spid="_x0000_s1268"/>
    <customShpInfo spid="_x0000_s1269"/>
    <customShpInfo spid="_x0000_s1270"/>
    <customShpInfo spid="_x0000_s1271"/>
    <customShpInfo spid="_x0000_s1272"/>
    <customShpInfo spid="_x0000_s1273"/>
    <customShpInfo spid="_x0000_s1274"/>
    <customShpInfo spid="_x0000_s1275"/>
    <customShpInfo spid="_x0000_s1276"/>
    <customShpInfo spid="_x0000_s1277"/>
    <customShpInfo spid="_x0000_s1278"/>
    <customShpInfo spid="_x0000_s1279"/>
    <customShpInfo spid="_x0000_s1280"/>
    <customShpInfo spid="_x0000_s1281"/>
    <customShpInfo spid="_x0000_s1282"/>
    <customShpInfo spid="_x0000_s1283"/>
    <customShpInfo spid="_x0000_s1284"/>
    <customShpInfo spid="_x0000_s1285"/>
    <customShpInfo spid="_x0000_s1286"/>
    <customShpInfo spid="_x0000_s1287"/>
    <customShpInfo spid="_x0000_s1288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975</Characters>
  <DocSecurity>0</DocSecurity>
  <Lines>8</Lines>
  <Paragraphs>2</Paragraphs>
  <ScaleCrop>false</ScaleCrop>
  <Manager>https://www.sorubak.com</Manager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2019-02-19T12:01:00Z</dcterms:created>
  <dcterms:modified xsi:type="dcterms:W3CDTF">2019-02-19T12:01:00Z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2019-02-18T00:00:00Z</vt:filetime>
  </property>
  <property fmtid="{D5CDD505-2E9C-101B-9397-08002B2CF9AE}" pid="3" name="Creator">
    <vt:lpwstr>wkhtmltopdf 0.12.5</vt:lpwstr>
  </property>
  <property fmtid="{D5CDD505-2E9C-101B-9397-08002B2CF9AE}" pid="4" name="LastSaved">
    <vt:filetime>2019-02-19T00:00:00Z</vt:filetime>
  </property>
  <property fmtid="{D5CDD505-2E9C-101B-9397-08002B2CF9AE}" pid="5" name="KSOProductBuildVer">
    <vt:lpwstr>1033-10.2.0.7635</vt:lpwstr>
  </property>
</Properties>
</file>