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9D88A" w14:textId="77777777" w:rsidR="00380CA8" w:rsidRDefault="00000000">
      <w:pPr>
        <w:jc w:val="center"/>
      </w:pPr>
      <w:r>
        <w:rPr>
          <w:b/>
        </w:rPr>
        <w:t>2025-2026 EĞİTİM VE ÖĞRETİM YILI</w:t>
      </w:r>
    </w:p>
    <w:p w14:paraId="75D4F973" w14:textId="77777777" w:rsidR="00380CA8" w:rsidRDefault="00000000">
      <w:pPr>
        <w:jc w:val="center"/>
      </w:pPr>
      <w:r>
        <w:t>...................</w:t>
      </w:r>
    </w:p>
    <w:p w14:paraId="0672B062" w14:textId="77777777" w:rsidR="00380CA8" w:rsidRDefault="00000000">
      <w:pPr>
        <w:jc w:val="center"/>
      </w:pPr>
      <w:r>
        <w:rPr>
          <w:b/>
        </w:rPr>
        <w:t>YEŞİLAY KULÜBÜ 1.DÖNEM SONU FAALİYET RAPORU</w:t>
      </w:r>
    </w:p>
    <w:p w14:paraId="78E55FF6" w14:textId="77777777" w:rsidR="00380CA8" w:rsidRDefault="00380CA8"/>
    <w:p w14:paraId="129F61B2" w14:textId="77777777" w:rsidR="00380CA8" w:rsidRDefault="00000000">
      <w:r>
        <w:rPr>
          <w:b/>
        </w:rPr>
        <w:t>EYLÜL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2"/>
        <w:gridCol w:w="1374"/>
        <w:gridCol w:w="1983"/>
        <w:gridCol w:w="2621"/>
        <w:gridCol w:w="1992"/>
      </w:tblGrid>
      <w:tr w:rsidR="00380CA8" w14:paraId="34FE4886" w14:textId="77777777" w:rsidTr="00D1251F">
        <w:tc>
          <w:tcPr>
            <w:tcW w:w="1994" w:type="dxa"/>
          </w:tcPr>
          <w:p w14:paraId="0773B0ED" w14:textId="77777777" w:rsidR="00380CA8" w:rsidRDefault="00000000">
            <w:r>
              <w:rPr>
                <w:b/>
              </w:rPr>
              <w:t>AY</w:t>
            </w:r>
          </w:p>
        </w:tc>
        <w:tc>
          <w:tcPr>
            <w:tcW w:w="1375" w:type="dxa"/>
          </w:tcPr>
          <w:p w14:paraId="7C571D9B" w14:textId="77777777" w:rsidR="00380CA8" w:rsidRDefault="00000000">
            <w:r>
              <w:rPr>
                <w:b/>
              </w:rPr>
              <w:t>HAFTA</w:t>
            </w:r>
          </w:p>
        </w:tc>
        <w:tc>
          <w:tcPr>
            <w:tcW w:w="1984" w:type="dxa"/>
          </w:tcPr>
          <w:p w14:paraId="3517B547" w14:textId="77777777" w:rsidR="00380CA8" w:rsidRDefault="00000000">
            <w:r>
              <w:rPr>
                <w:b/>
              </w:rPr>
              <w:t>AMAÇ</w:t>
            </w:r>
          </w:p>
        </w:tc>
        <w:tc>
          <w:tcPr>
            <w:tcW w:w="2623" w:type="dxa"/>
          </w:tcPr>
          <w:p w14:paraId="699222E8" w14:textId="77777777" w:rsidR="00380CA8" w:rsidRDefault="00000000">
            <w:r>
              <w:rPr>
                <w:b/>
              </w:rPr>
              <w:t>YAPILAN ETKİNLİKLER</w:t>
            </w:r>
          </w:p>
        </w:tc>
        <w:tc>
          <w:tcPr>
            <w:tcW w:w="1994" w:type="dxa"/>
          </w:tcPr>
          <w:p w14:paraId="26520E60" w14:textId="77777777" w:rsidR="00380CA8" w:rsidRDefault="00000000">
            <w:r>
              <w:rPr>
                <w:b/>
              </w:rPr>
              <w:t>BELİRLİ GÜN VE HAFTALAR</w:t>
            </w:r>
          </w:p>
        </w:tc>
      </w:tr>
      <w:tr w:rsidR="00380CA8" w14:paraId="65EAB71C" w14:textId="77777777" w:rsidTr="00D1251F">
        <w:tc>
          <w:tcPr>
            <w:tcW w:w="1994" w:type="dxa"/>
          </w:tcPr>
          <w:p w14:paraId="1A3119BE" w14:textId="77777777" w:rsidR="00380CA8" w:rsidRDefault="00000000">
            <w:r>
              <w:t>EYLÜL</w:t>
            </w:r>
          </w:p>
        </w:tc>
        <w:tc>
          <w:tcPr>
            <w:tcW w:w="1375" w:type="dxa"/>
          </w:tcPr>
          <w:p w14:paraId="68B5586D" w14:textId="77777777" w:rsidR="00380CA8" w:rsidRDefault="00000000">
            <w:r>
              <w:t>2. HAFTA</w:t>
            </w:r>
          </w:p>
        </w:tc>
        <w:tc>
          <w:tcPr>
            <w:tcW w:w="1984" w:type="dxa"/>
          </w:tcPr>
          <w:p w14:paraId="100E359A" w14:textId="77777777" w:rsidR="00380CA8" w:rsidRDefault="00000000">
            <w:r>
              <w:t>Kulübün tanıtılması ve öğrencilerin bilgilendirilmesi</w:t>
            </w:r>
          </w:p>
        </w:tc>
        <w:tc>
          <w:tcPr>
            <w:tcW w:w="2623" w:type="dxa"/>
          </w:tcPr>
          <w:p w14:paraId="0C2B0CEC" w14:textId="77777777" w:rsidR="00380CA8" w:rsidRDefault="00000000">
            <w:r>
              <w:t>Kulübe öğrenci seçimleri yapıldı, öğrenci listeleri oluşturuldu. Sosyal Etkinlikler Yönetmeliği ve toplum hizmeti hakkında bilgilendirme yapıldı. Yeşilay’ın amaçları (sağlıklı yaşam, bağımlılıklarla mücadele) tanıtıldı. Kulüp temsilcisi seçildi.</w:t>
            </w:r>
          </w:p>
        </w:tc>
        <w:tc>
          <w:tcPr>
            <w:tcW w:w="1994" w:type="dxa"/>
          </w:tcPr>
          <w:p w14:paraId="6A9B6125" w14:textId="77777777" w:rsidR="00380CA8" w:rsidRDefault="00000000">
            <w:r>
              <w:t>İlköğretim Haftası (Okulların açıldığı ilk hafta)</w:t>
            </w:r>
          </w:p>
        </w:tc>
      </w:tr>
    </w:tbl>
    <w:p w14:paraId="787F91DF" w14:textId="77777777" w:rsidR="00380CA8" w:rsidRDefault="00380CA8"/>
    <w:p w14:paraId="510C1D02" w14:textId="77777777" w:rsidR="00380CA8" w:rsidRDefault="00000000">
      <w:r>
        <w:br w:type="page"/>
      </w:r>
    </w:p>
    <w:p w14:paraId="58C1BF73" w14:textId="77777777" w:rsidR="00380CA8" w:rsidRDefault="00000000">
      <w:r>
        <w:rPr>
          <w:b/>
        </w:rPr>
        <w:lastRenderedPageBreak/>
        <w:t>EKİM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1"/>
        <w:gridCol w:w="1992"/>
        <w:gridCol w:w="1993"/>
        <w:gridCol w:w="1993"/>
        <w:gridCol w:w="1993"/>
      </w:tblGrid>
      <w:tr w:rsidR="00380CA8" w14:paraId="64E71E26" w14:textId="77777777">
        <w:tc>
          <w:tcPr>
            <w:tcW w:w="1994" w:type="dxa"/>
          </w:tcPr>
          <w:p w14:paraId="1BDA83EF" w14:textId="77777777" w:rsidR="00380CA8" w:rsidRDefault="00000000">
            <w:r>
              <w:rPr>
                <w:b/>
              </w:rPr>
              <w:t>AY</w:t>
            </w:r>
          </w:p>
        </w:tc>
        <w:tc>
          <w:tcPr>
            <w:tcW w:w="1994" w:type="dxa"/>
          </w:tcPr>
          <w:p w14:paraId="2904238B" w14:textId="77777777" w:rsidR="00380CA8" w:rsidRDefault="00000000">
            <w:r>
              <w:rPr>
                <w:b/>
              </w:rPr>
              <w:t>HAFTA</w:t>
            </w:r>
          </w:p>
        </w:tc>
        <w:tc>
          <w:tcPr>
            <w:tcW w:w="1994" w:type="dxa"/>
          </w:tcPr>
          <w:p w14:paraId="1ED45C6C" w14:textId="77777777" w:rsidR="00380CA8" w:rsidRDefault="00000000">
            <w:r>
              <w:rPr>
                <w:b/>
              </w:rPr>
              <w:t>AMAÇ</w:t>
            </w:r>
          </w:p>
        </w:tc>
        <w:tc>
          <w:tcPr>
            <w:tcW w:w="1994" w:type="dxa"/>
          </w:tcPr>
          <w:p w14:paraId="53EA554E" w14:textId="77777777" w:rsidR="00380CA8" w:rsidRDefault="00000000">
            <w:r>
              <w:rPr>
                <w:b/>
              </w:rPr>
              <w:t>YAPILAN ETKİNLİKLER</w:t>
            </w:r>
          </w:p>
        </w:tc>
        <w:tc>
          <w:tcPr>
            <w:tcW w:w="1994" w:type="dxa"/>
          </w:tcPr>
          <w:p w14:paraId="5FD76268" w14:textId="77777777" w:rsidR="00380CA8" w:rsidRDefault="00000000">
            <w:r>
              <w:rPr>
                <w:b/>
              </w:rPr>
              <w:t>BELİRLİ GÜN VE HAFTALAR</w:t>
            </w:r>
          </w:p>
        </w:tc>
      </w:tr>
      <w:tr w:rsidR="00380CA8" w14:paraId="0A91A707" w14:textId="77777777">
        <w:tc>
          <w:tcPr>
            <w:tcW w:w="1994" w:type="dxa"/>
          </w:tcPr>
          <w:p w14:paraId="117C8700" w14:textId="77777777" w:rsidR="00380CA8" w:rsidRDefault="00000000">
            <w:r>
              <w:t>EKİM</w:t>
            </w:r>
          </w:p>
        </w:tc>
        <w:tc>
          <w:tcPr>
            <w:tcW w:w="1994" w:type="dxa"/>
          </w:tcPr>
          <w:p w14:paraId="7153D3C1" w14:textId="77777777" w:rsidR="00380CA8" w:rsidRDefault="00000000">
            <w:r>
              <w:t>1-2. HAFTA</w:t>
            </w:r>
          </w:p>
        </w:tc>
        <w:tc>
          <w:tcPr>
            <w:tcW w:w="1994" w:type="dxa"/>
          </w:tcPr>
          <w:p w14:paraId="37EF7B44" w14:textId="77777777" w:rsidR="00380CA8" w:rsidRDefault="00000000">
            <w:r>
              <w:t>Sağlıklı yaşam ve bağımlılıklarla mücadele konusunda farkındalık oluşturmak (bireysel)</w:t>
            </w:r>
          </w:p>
        </w:tc>
        <w:tc>
          <w:tcPr>
            <w:tcW w:w="1994" w:type="dxa"/>
          </w:tcPr>
          <w:p w14:paraId="7958A5C2" w14:textId="77777777" w:rsidR="00380CA8" w:rsidRDefault="00000000">
            <w:r>
              <w:t>Kulüp yıllık çalışma planı oluşturuldu. Sınıf içi bilgilendirme sunuları hazırlandı. "Bağımlılık türleri ve korunma yolları" konulu afiş/broşür çalışması planlandı, görev dağılımı yapıldı.</w:t>
            </w:r>
          </w:p>
        </w:tc>
        <w:tc>
          <w:tcPr>
            <w:tcW w:w="1994" w:type="dxa"/>
          </w:tcPr>
          <w:p w14:paraId="58DBFD4F" w14:textId="77777777" w:rsidR="00380CA8" w:rsidRDefault="00000000">
            <w:r>
              <w:t>Dünya Ruh Sağlığı Günü (10 Ekim)</w:t>
            </w:r>
            <w:r>
              <w:br/>
              <w:t>29 Ekim Cumhuriyet Bayramı</w:t>
            </w:r>
          </w:p>
        </w:tc>
      </w:tr>
      <w:tr w:rsidR="00380CA8" w14:paraId="48144286" w14:textId="77777777">
        <w:tc>
          <w:tcPr>
            <w:tcW w:w="1994" w:type="dxa"/>
          </w:tcPr>
          <w:p w14:paraId="10C17D87" w14:textId="77777777" w:rsidR="00380CA8" w:rsidRDefault="00000000">
            <w:r>
              <w:t>EKİM</w:t>
            </w:r>
          </w:p>
        </w:tc>
        <w:tc>
          <w:tcPr>
            <w:tcW w:w="1994" w:type="dxa"/>
          </w:tcPr>
          <w:p w14:paraId="69F9708B" w14:textId="77777777" w:rsidR="00380CA8" w:rsidRDefault="00000000">
            <w:r>
              <w:t>3. HAFTA</w:t>
            </w:r>
          </w:p>
        </w:tc>
        <w:tc>
          <w:tcPr>
            <w:tcW w:w="1994" w:type="dxa"/>
          </w:tcPr>
          <w:p w14:paraId="215F6FCC" w14:textId="77777777" w:rsidR="00380CA8" w:rsidRDefault="00000000">
            <w:r>
              <w:t>Bilinçli karar verme ve akran baskısına karşı direnç becerilerini geliştirmek (grup)</w:t>
            </w:r>
          </w:p>
        </w:tc>
        <w:tc>
          <w:tcPr>
            <w:tcW w:w="1994" w:type="dxa"/>
          </w:tcPr>
          <w:p w14:paraId="65509CC7" w14:textId="77777777" w:rsidR="00380CA8" w:rsidRDefault="00000000">
            <w:r>
              <w:t>Akran baskısı ve "hayır diyebilme" üzerine kısa sınıf etkinlikleri yapıldı. Sağlıklı yaşam davranışlarını destekleyen "iyi alışkanlıklar" panosu hazırlandı.</w:t>
            </w:r>
          </w:p>
        </w:tc>
        <w:tc>
          <w:tcPr>
            <w:tcW w:w="1994" w:type="dxa"/>
          </w:tcPr>
          <w:p w14:paraId="609B7CEC" w14:textId="77777777" w:rsidR="00380CA8" w:rsidRDefault="00380CA8"/>
        </w:tc>
      </w:tr>
      <w:tr w:rsidR="00380CA8" w14:paraId="30F46F50" w14:textId="77777777">
        <w:tc>
          <w:tcPr>
            <w:tcW w:w="1994" w:type="dxa"/>
          </w:tcPr>
          <w:p w14:paraId="4C48F1E2" w14:textId="77777777" w:rsidR="00380CA8" w:rsidRDefault="00000000">
            <w:r>
              <w:t>EKİM</w:t>
            </w:r>
          </w:p>
        </w:tc>
        <w:tc>
          <w:tcPr>
            <w:tcW w:w="1994" w:type="dxa"/>
          </w:tcPr>
          <w:p w14:paraId="257457D3" w14:textId="77777777" w:rsidR="00380CA8" w:rsidRDefault="00000000">
            <w:r>
              <w:t>4-5. HAFTA</w:t>
            </w:r>
          </w:p>
        </w:tc>
        <w:tc>
          <w:tcPr>
            <w:tcW w:w="1994" w:type="dxa"/>
          </w:tcPr>
          <w:p w14:paraId="7B5A02A1" w14:textId="77777777" w:rsidR="00380CA8" w:rsidRDefault="00000000">
            <w:r>
              <w:t>Dijital denge ve güvenli teknoloji kullanımı konusunda bilinçlendirme yapmak (bireysel, grup)</w:t>
            </w:r>
          </w:p>
        </w:tc>
        <w:tc>
          <w:tcPr>
            <w:tcW w:w="1994" w:type="dxa"/>
          </w:tcPr>
          <w:p w14:paraId="4723D78B" w14:textId="77777777" w:rsidR="00380CA8" w:rsidRDefault="00000000">
            <w:r>
              <w:t>Dijital bağımlılık ve ekran süresi yönetimi hakkında bilgilendirme yapıldı. Öğrencilerle "ekran süresi hedefi" belirleme etkinliği uygulandı. Kulüp panosu güncellendi.</w:t>
            </w:r>
          </w:p>
        </w:tc>
        <w:tc>
          <w:tcPr>
            <w:tcW w:w="1994" w:type="dxa"/>
          </w:tcPr>
          <w:p w14:paraId="4510CF7B" w14:textId="77777777" w:rsidR="00380CA8" w:rsidRDefault="00380CA8"/>
        </w:tc>
      </w:tr>
    </w:tbl>
    <w:p w14:paraId="2C5F0A6F" w14:textId="77777777" w:rsidR="00380CA8" w:rsidRDefault="00380CA8"/>
    <w:p w14:paraId="55200AE8" w14:textId="77777777" w:rsidR="00380CA8" w:rsidRDefault="00000000">
      <w:r>
        <w:br w:type="page"/>
      </w:r>
    </w:p>
    <w:p w14:paraId="494F442B" w14:textId="77777777" w:rsidR="00380CA8" w:rsidRDefault="00000000">
      <w:r>
        <w:rPr>
          <w:b/>
        </w:rPr>
        <w:lastRenderedPageBreak/>
        <w:t>KASIM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2"/>
        <w:gridCol w:w="1991"/>
        <w:gridCol w:w="1993"/>
        <w:gridCol w:w="1993"/>
        <w:gridCol w:w="1993"/>
      </w:tblGrid>
      <w:tr w:rsidR="00380CA8" w14:paraId="525D81CB" w14:textId="77777777">
        <w:tc>
          <w:tcPr>
            <w:tcW w:w="1994" w:type="dxa"/>
          </w:tcPr>
          <w:p w14:paraId="00F6EFF4" w14:textId="77777777" w:rsidR="00380CA8" w:rsidRDefault="00000000">
            <w:r>
              <w:rPr>
                <w:b/>
              </w:rPr>
              <w:t>AY</w:t>
            </w:r>
          </w:p>
        </w:tc>
        <w:tc>
          <w:tcPr>
            <w:tcW w:w="1994" w:type="dxa"/>
          </w:tcPr>
          <w:p w14:paraId="1C601E50" w14:textId="77777777" w:rsidR="00380CA8" w:rsidRDefault="00000000">
            <w:r>
              <w:rPr>
                <w:b/>
              </w:rPr>
              <w:t>HAFTA</w:t>
            </w:r>
          </w:p>
        </w:tc>
        <w:tc>
          <w:tcPr>
            <w:tcW w:w="1994" w:type="dxa"/>
          </w:tcPr>
          <w:p w14:paraId="2E779F28" w14:textId="77777777" w:rsidR="00380CA8" w:rsidRDefault="00000000">
            <w:r>
              <w:rPr>
                <w:b/>
              </w:rPr>
              <w:t>AMAÇ</w:t>
            </w:r>
          </w:p>
        </w:tc>
        <w:tc>
          <w:tcPr>
            <w:tcW w:w="1994" w:type="dxa"/>
          </w:tcPr>
          <w:p w14:paraId="3E219A6F" w14:textId="77777777" w:rsidR="00380CA8" w:rsidRDefault="00000000">
            <w:r>
              <w:rPr>
                <w:b/>
              </w:rPr>
              <w:t>YAPILAN ETKİNLİKLER</w:t>
            </w:r>
          </w:p>
        </w:tc>
        <w:tc>
          <w:tcPr>
            <w:tcW w:w="1994" w:type="dxa"/>
          </w:tcPr>
          <w:p w14:paraId="2A2E6ECD" w14:textId="77777777" w:rsidR="00380CA8" w:rsidRDefault="00000000">
            <w:r>
              <w:rPr>
                <w:b/>
              </w:rPr>
              <w:t>BELİRLİ GÜN VE HAFTALAR</w:t>
            </w:r>
          </w:p>
        </w:tc>
      </w:tr>
      <w:tr w:rsidR="00380CA8" w14:paraId="73390AB1" w14:textId="77777777">
        <w:tc>
          <w:tcPr>
            <w:tcW w:w="1994" w:type="dxa"/>
          </w:tcPr>
          <w:p w14:paraId="684921FC" w14:textId="77777777" w:rsidR="00380CA8" w:rsidRDefault="00000000">
            <w:r>
              <w:t>KASIM</w:t>
            </w:r>
          </w:p>
        </w:tc>
        <w:tc>
          <w:tcPr>
            <w:tcW w:w="1994" w:type="dxa"/>
          </w:tcPr>
          <w:p w14:paraId="58A9A733" w14:textId="77777777" w:rsidR="00380CA8" w:rsidRDefault="00000000">
            <w:r>
              <w:t>1. HAFTA</w:t>
            </w:r>
          </w:p>
        </w:tc>
        <w:tc>
          <w:tcPr>
            <w:tcW w:w="1994" w:type="dxa"/>
          </w:tcPr>
          <w:p w14:paraId="7F802385" w14:textId="77777777" w:rsidR="00380CA8" w:rsidRDefault="00000000">
            <w:r>
              <w:t>Sağlıklı yaşam ve bağımlılıklardan korunma konusunda bilinçlendirme yapmak (bireysel, grup)</w:t>
            </w:r>
          </w:p>
        </w:tc>
        <w:tc>
          <w:tcPr>
            <w:tcW w:w="1994" w:type="dxa"/>
          </w:tcPr>
          <w:p w14:paraId="71DF96E8" w14:textId="77777777" w:rsidR="00380CA8" w:rsidRDefault="00000000">
            <w:r>
              <w:t>Tütün, alkol ve madde bağımlılığı ile mücadele hakkında temel bilgiler paylaşıldı. Sağlıklı yaşamın önemi üzerine sınıf içi kısa bilgilendirmeler yapıldı.</w:t>
            </w:r>
          </w:p>
        </w:tc>
        <w:tc>
          <w:tcPr>
            <w:tcW w:w="1994" w:type="dxa"/>
          </w:tcPr>
          <w:p w14:paraId="29AD2A35" w14:textId="77777777" w:rsidR="00380CA8" w:rsidRDefault="00000000">
            <w:r>
              <w:t>Atatürk Haftası (10-16 Kasım)</w:t>
            </w:r>
            <w:r>
              <w:br/>
              <w:t>24 Kasım Öğretmenler Günü</w:t>
            </w:r>
          </w:p>
        </w:tc>
      </w:tr>
      <w:tr w:rsidR="00380CA8" w14:paraId="6276C996" w14:textId="77777777">
        <w:tc>
          <w:tcPr>
            <w:tcW w:w="1994" w:type="dxa"/>
          </w:tcPr>
          <w:p w14:paraId="6E5C2787" w14:textId="77777777" w:rsidR="00380CA8" w:rsidRDefault="00000000">
            <w:r>
              <w:t>KASIM</w:t>
            </w:r>
          </w:p>
        </w:tc>
        <w:tc>
          <w:tcPr>
            <w:tcW w:w="1994" w:type="dxa"/>
          </w:tcPr>
          <w:p w14:paraId="6065505D" w14:textId="77777777" w:rsidR="00380CA8" w:rsidRDefault="00380CA8"/>
        </w:tc>
        <w:tc>
          <w:tcPr>
            <w:tcW w:w="1994" w:type="dxa"/>
          </w:tcPr>
          <w:p w14:paraId="29C8F666" w14:textId="77777777" w:rsidR="00380CA8" w:rsidRDefault="00000000">
            <w:r>
              <w:t>Ara tatil dönemi</w:t>
            </w:r>
          </w:p>
        </w:tc>
        <w:tc>
          <w:tcPr>
            <w:tcW w:w="1994" w:type="dxa"/>
          </w:tcPr>
          <w:p w14:paraId="1DA16F23" w14:textId="77777777" w:rsidR="00380CA8" w:rsidRDefault="00000000">
            <w:r>
              <w:t>1. ARA TATİL (10 - 14 KASIM 2025)</w:t>
            </w:r>
          </w:p>
        </w:tc>
        <w:tc>
          <w:tcPr>
            <w:tcW w:w="1994" w:type="dxa"/>
          </w:tcPr>
          <w:p w14:paraId="55316183" w14:textId="77777777" w:rsidR="00380CA8" w:rsidRDefault="00380CA8"/>
        </w:tc>
      </w:tr>
      <w:tr w:rsidR="00380CA8" w14:paraId="106B4ACC" w14:textId="77777777">
        <w:tc>
          <w:tcPr>
            <w:tcW w:w="1994" w:type="dxa"/>
          </w:tcPr>
          <w:p w14:paraId="02206805" w14:textId="77777777" w:rsidR="00380CA8" w:rsidRDefault="00000000">
            <w:r>
              <w:t>KASIM</w:t>
            </w:r>
          </w:p>
        </w:tc>
        <w:tc>
          <w:tcPr>
            <w:tcW w:w="1994" w:type="dxa"/>
          </w:tcPr>
          <w:p w14:paraId="30434A34" w14:textId="77777777" w:rsidR="00380CA8" w:rsidRDefault="00000000">
            <w:r>
              <w:t>3-4. HAFTA</w:t>
            </w:r>
          </w:p>
        </w:tc>
        <w:tc>
          <w:tcPr>
            <w:tcW w:w="1994" w:type="dxa"/>
          </w:tcPr>
          <w:p w14:paraId="20828430" w14:textId="77777777" w:rsidR="00380CA8" w:rsidRDefault="00000000">
            <w:r>
              <w:t>Okul genelinde farkındalık çalışmaları yürütmek ve öğrenci katılımını artırmak (bireysel, grup)</w:t>
            </w:r>
          </w:p>
        </w:tc>
        <w:tc>
          <w:tcPr>
            <w:tcW w:w="1994" w:type="dxa"/>
          </w:tcPr>
          <w:p w14:paraId="4A15E101" w14:textId="77777777" w:rsidR="00380CA8" w:rsidRDefault="00000000">
            <w:r>
              <w:t>Yeşilay’ın görevleri ve bağımlılığın zararları hakkında sınıflara kısa bilgilendirmeler yapıldı. Yeşilay temalı resim, slogan ve yazılar kulüp panosunda sergilendi.</w:t>
            </w:r>
          </w:p>
        </w:tc>
        <w:tc>
          <w:tcPr>
            <w:tcW w:w="1994" w:type="dxa"/>
          </w:tcPr>
          <w:p w14:paraId="4465CCB6" w14:textId="77777777" w:rsidR="00380CA8" w:rsidRDefault="00380CA8"/>
        </w:tc>
      </w:tr>
    </w:tbl>
    <w:p w14:paraId="7F211E11" w14:textId="77777777" w:rsidR="00380CA8" w:rsidRDefault="00380CA8"/>
    <w:p w14:paraId="348B6797" w14:textId="77777777" w:rsidR="00380CA8" w:rsidRDefault="00000000">
      <w:r>
        <w:br w:type="page"/>
      </w:r>
    </w:p>
    <w:p w14:paraId="6311D79B" w14:textId="77777777" w:rsidR="00380CA8" w:rsidRDefault="00000000">
      <w:r>
        <w:rPr>
          <w:b/>
        </w:rPr>
        <w:lastRenderedPageBreak/>
        <w:t>ARALIK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3"/>
        <w:gridCol w:w="1993"/>
        <w:gridCol w:w="1992"/>
      </w:tblGrid>
      <w:tr w:rsidR="00380CA8" w14:paraId="2D72D976" w14:textId="77777777">
        <w:tc>
          <w:tcPr>
            <w:tcW w:w="1994" w:type="dxa"/>
          </w:tcPr>
          <w:p w14:paraId="3E8947A6" w14:textId="77777777" w:rsidR="00380CA8" w:rsidRDefault="00000000">
            <w:r>
              <w:rPr>
                <w:b/>
              </w:rPr>
              <w:t>AY</w:t>
            </w:r>
          </w:p>
        </w:tc>
        <w:tc>
          <w:tcPr>
            <w:tcW w:w="1994" w:type="dxa"/>
          </w:tcPr>
          <w:p w14:paraId="338E8C30" w14:textId="77777777" w:rsidR="00380CA8" w:rsidRDefault="00000000">
            <w:r>
              <w:rPr>
                <w:b/>
              </w:rPr>
              <w:t>HAFTA</w:t>
            </w:r>
          </w:p>
        </w:tc>
        <w:tc>
          <w:tcPr>
            <w:tcW w:w="1994" w:type="dxa"/>
          </w:tcPr>
          <w:p w14:paraId="7EA4E1F4" w14:textId="77777777" w:rsidR="00380CA8" w:rsidRDefault="00000000">
            <w:r>
              <w:rPr>
                <w:b/>
              </w:rPr>
              <w:t>AMAÇ</w:t>
            </w:r>
          </w:p>
        </w:tc>
        <w:tc>
          <w:tcPr>
            <w:tcW w:w="1994" w:type="dxa"/>
          </w:tcPr>
          <w:p w14:paraId="167D49A6" w14:textId="77777777" w:rsidR="00380CA8" w:rsidRDefault="00000000">
            <w:r>
              <w:rPr>
                <w:b/>
              </w:rPr>
              <w:t>YAPILAN ETKİNLİKLER</w:t>
            </w:r>
          </w:p>
        </w:tc>
        <w:tc>
          <w:tcPr>
            <w:tcW w:w="1994" w:type="dxa"/>
          </w:tcPr>
          <w:p w14:paraId="5F7F3075" w14:textId="77777777" w:rsidR="00380CA8" w:rsidRDefault="00000000">
            <w:r>
              <w:rPr>
                <w:b/>
              </w:rPr>
              <w:t>BELİRLİ GÜN VE HAFTALAR</w:t>
            </w:r>
          </w:p>
        </w:tc>
      </w:tr>
      <w:tr w:rsidR="00380CA8" w14:paraId="7B5C6182" w14:textId="77777777">
        <w:tc>
          <w:tcPr>
            <w:tcW w:w="1994" w:type="dxa"/>
          </w:tcPr>
          <w:p w14:paraId="2A0D5F5B" w14:textId="77777777" w:rsidR="00380CA8" w:rsidRDefault="00000000">
            <w:r>
              <w:t>ARALIK</w:t>
            </w:r>
          </w:p>
        </w:tc>
        <w:tc>
          <w:tcPr>
            <w:tcW w:w="1994" w:type="dxa"/>
          </w:tcPr>
          <w:p w14:paraId="5E0FF794" w14:textId="77777777" w:rsidR="00380CA8" w:rsidRDefault="00000000">
            <w:r>
              <w:t>1-2. HAFTA</w:t>
            </w:r>
          </w:p>
        </w:tc>
        <w:tc>
          <w:tcPr>
            <w:tcW w:w="1994" w:type="dxa"/>
          </w:tcPr>
          <w:p w14:paraId="2599DA95" w14:textId="77777777" w:rsidR="00380CA8" w:rsidRDefault="00000000">
            <w:r>
              <w:t>Sağlıklı yaşam kültürünü güçlendirmek ve bilinçli seçimleri desteklemek (bireysel, grup)</w:t>
            </w:r>
          </w:p>
        </w:tc>
        <w:tc>
          <w:tcPr>
            <w:tcW w:w="1994" w:type="dxa"/>
          </w:tcPr>
          <w:p w14:paraId="1A635C99" w14:textId="77777777" w:rsidR="00380CA8" w:rsidRDefault="00000000">
            <w:r>
              <w:t>Dengeli beslenme, su tüketimi ve hareketli yaşam üzerine bilgilendirme yapıldı. Sağlıklı atıştırmalıklar ve doğru tercihler hakkında sınıf içi mini etkinlikler uygulandı.</w:t>
            </w:r>
          </w:p>
        </w:tc>
        <w:tc>
          <w:tcPr>
            <w:tcW w:w="1994" w:type="dxa"/>
          </w:tcPr>
          <w:p w14:paraId="70E42495" w14:textId="77777777" w:rsidR="00380CA8" w:rsidRDefault="00000000">
            <w:r>
              <w:t>İnsan Hakları ve Demokrasi Haftası (10 Aralık gününü içine alan hafta)</w:t>
            </w:r>
            <w:r>
              <w:br/>
              <w:t>Tutum, Yatırım ve Türk Malları Haftası (12-18 Aralık)</w:t>
            </w:r>
          </w:p>
        </w:tc>
      </w:tr>
      <w:tr w:rsidR="00380CA8" w14:paraId="0307D1DD" w14:textId="77777777">
        <w:tc>
          <w:tcPr>
            <w:tcW w:w="1994" w:type="dxa"/>
          </w:tcPr>
          <w:p w14:paraId="2215C252" w14:textId="77777777" w:rsidR="00380CA8" w:rsidRDefault="00000000">
            <w:r>
              <w:t>ARALIK</w:t>
            </w:r>
          </w:p>
        </w:tc>
        <w:tc>
          <w:tcPr>
            <w:tcW w:w="1994" w:type="dxa"/>
          </w:tcPr>
          <w:p w14:paraId="37CC94A3" w14:textId="77777777" w:rsidR="00380CA8" w:rsidRDefault="00000000">
            <w:r>
              <w:t>3. HAFTA</w:t>
            </w:r>
          </w:p>
        </w:tc>
        <w:tc>
          <w:tcPr>
            <w:tcW w:w="1994" w:type="dxa"/>
          </w:tcPr>
          <w:p w14:paraId="3E6F0AAE" w14:textId="77777777" w:rsidR="00380CA8" w:rsidRDefault="00000000">
            <w:r>
              <w:t>Dijital ortamda güvenli davranış ve doğru bilgiye ulaşma becerilerini desteklemek (kulüp)</w:t>
            </w:r>
          </w:p>
        </w:tc>
        <w:tc>
          <w:tcPr>
            <w:tcW w:w="1994" w:type="dxa"/>
          </w:tcPr>
          <w:p w14:paraId="44F98A68" w14:textId="77777777" w:rsidR="00380CA8" w:rsidRDefault="00000000">
            <w:r>
              <w:t>Güvenli internet kullanımı ve dijital nezaket konularında kısa bilgilendirme yapıldı. Öğrencilerle örnek durumlar üzerinden doğru/yanlış davranışlar değerlendirildi.</w:t>
            </w:r>
          </w:p>
        </w:tc>
        <w:tc>
          <w:tcPr>
            <w:tcW w:w="1994" w:type="dxa"/>
          </w:tcPr>
          <w:p w14:paraId="343F7F6A" w14:textId="77777777" w:rsidR="00380CA8" w:rsidRDefault="00380CA8"/>
        </w:tc>
      </w:tr>
      <w:tr w:rsidR="00380CA8" w14:paraId="3C3FFA20" w14:textId="77777777">
        <w:tc>
          <w:tcPr>
            <w:tcW w:w="1994" w:type="dxa"/>
          </w:tcPr>
          <w:p w14:paraId="5E0AC248" w14:textId="77777777" w:rsidR="00380CA8" w:rsidRDefault="00000000">
            <w:r>
              <w:t>ARALIK</w:t>
            </w:r>
          </w:p>
        </w:tc>
        <w:tc>
          <w:tcPr>
            <w:tcW w:w="1994" w:type="dxa"/>
          </w:tcPr>
          <w:p w14:paraId="5DCC2A6F" w14:textId="77777777" w:rsidR="00380CA8" w:rsidRDefault="00000000">
            <w:r>
              <w:t>4-5. HAFTA</w:t>
            </w:r>
          </w:p>
        </w:tc>
        <w:tc>
          <w:tcPr>
            <w:tcW w:w="1994" w:type="dxa"/>
          </w:tcPr>
          <w:p w14:paraId="7C84D2D7" w14:textId="77777777" w:rsidR="00380CA8" w:rsidRDefault="00000000">
            <w:r>
              <w:t>Dönem içi çalışmaları değerlendirmek ve ikinci dönem hedeflerini planlamak (kulüp)</w:t>
            </w:r>
          </w:p>
        </w:tc>
        <w:tc>
          <w:tcPr>
            <w:tcW w:w="1994" w:type="dxa"/>
          </w:tcPr>
          <w:p w14:paraId="0E997F3D" w14:textId="77777777" w:rsidR="00380CA8" w:rsidRDefault="00000000">
            <w:r>
              <w:t>Yapılan çalışmalar değerlendirildi. İkinci dönem yapılacak etkinlikler için öneriler toplandı ve kararlar not edildi.</w:t>
            </w:r>
          </w:p>
        </w:tc>
        <w:tc>
          <w:tcPr>
            <w:tcW w:w="1994" w:type="dxa"/>
          </w:tcPr>
          <w:p w14:paraId="31B307D3" w14:textId="77777777" w:rsidR="00380CA8" w:rsidRDefault="00380CA8"/>
        </w:tc>
      </w:tr>
    </w:tbl>
    <w:p w14:paraId="7D6B7A9C" w14:textId="77777777" w:rsidR="00380CA8" w:rsidRDefault="00380CA8"/>
    <w:p w14:paraId="1F4B9C79" w14:textId="77777777" w:rsidR="00380CA8" w:rsidRDefault="00000000">
      <w:r>
        <w:br w:type="page"/>
      </w:r>
    </w:p>
    <w:p w14:paraId="32BE93B7" w14:textId="77777777" w:rsidR="00380CA8" w:rsidRDefault="00000000">
      <w:r>
        <w:rPr>
          <w:b/>
        </w:rPr>
        <w:lastRenderedPageBreak/>
        <w:t>OCAK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1"/>
        <w:gridCol w:w="1992"/>
        <w:gridCol w:w="1993"/>
        <w:gridCol w:w="1994"/>
        <w:gridCol w:w="1992"/>
      </w:tblGrid>
      <w:tr w:rsidR="00380CA8" w14:paraId="6C0A01C5" w14:textId="77777777">
        <w:tc>
          <w:tcPr>
            <w:tcW w:w="1994" w:type="dxa"/>
          </w:tcPr>
          <w:p w14:paraId="5435B171" w14:textId="77777777" w:rsidR="00380CA8" w:rsidRDefault="00000000">
            <w:r>
              <w:rPr>
                <w:b/>
              </w:rPr>
              <w:t>AY</w:t>
            </w:r>
          </w:p>
        </w:tc>
        <w:tc>
          <w:tcPr>
            <w:tcW w:w="1994" w:type="dxa"/>
          </w:tcPr>
          <w:p w14:paraId="2AE50D59" w14:textId="77777777" w:rsidR="00380CA8" w:rsidRDefault="00000000">
            <w:r>
              <w:rPr>
                <w:b/>
              </w:rPr>
              <w:t>HAFTA</w:t>
            </w:r>
          </w:p>
        </w:tc>
        <w:tc>
          <w:tcPr>
            <w:tcW w:w="1994" w:type="dxa"/>
          </w:tcPr>
          <w:p w14:paraId="303DEC3F" w14:textId="77777777" w:rsidR="00380CA8" w:rsidRDefault="00000000">
            <w:r>
              <w:rPr>
                <w:b/>
              </w:rPr>
              <w:t>AMAÇ</w:t>
            </w:r>
          </w:p>
        </w:tc>
        <w:tc>
          <w:tcPr>
            <w:tcW w:w="1994" w:type="dxa"/>
          </w:tcPr>
          <w:p w14:paraId="529CE95A" w14:textId="77777777" w:rsidR="00380CA8" w:rsidRDefault="00000000">
            <w:r>
              <w:rPr>
                <w:b/>
              </w:rPr>
              <w:t>YAPILAN ETKİNLİKLER</w:t>
            </w:r>
          </w:p>
        </w:tc>
        <w:tc>
          <w:tcPr>
            <w:tcW w:w="1994" w:type="dxa"/>
          </w:tcPr>
          <w:p w14:paraId="68B111F0" w14:textId="77777777" w:rsidR="00380CA8" w:rsidRDefault="00000000">
            <w:r>
              <w:rPr>
                <w:b/>
              </w:rPr>
              <w:t>BELİRLİ GÜN VE HAFTALAR</w:t>
            </w:r>
          </w:p>
        </w:tc>
      </w:tr>
      <w:tr w:rsidR="00380CA8" w14:paraId="6EE30EA6" w14:textId="77777777">
        <w:tc>
          <w:tcPr>
            <w:tcW w:w="1994" w:type="dxa"/>
          </w:tcPr>
          <w:p w14:paraId="56F2DDBF" w14:textId="77777777" w:rsidR="00380CA8" w:rsidRDefault="00000000">
            <w:r>
              <w:t>OCAK</w:t>
            </w:r>
          </w:p>
        </w:tc>
        <w:tc>
          <w:tcPr>
            <w:tcW w:w="1994" w:type="dxa"/>
          </w:tcPr>
          <w:p w14:paraId="3E31D9E7" w14:textId="77777777" w:rsidR="00380CA8" w:rsidRDefault="00000000">
            <w:r>
              <w:t>1-2. HAFTA</w:t>
            </w:r>
          </w:p>
        </w:tc>
        <w:tc>
          <w:tcPr>
            <w:tcW w:w="1994" w:type="dxa"/>
          </w:tcPr>
          <w:p w14:paraId="198153E1" w14:textId="77777777" w:rsidR="00380CA8" w:rsidRDefault="00000000">
            <w:r>
              <w:t>İkinci dönem için kulüp faaliyetlerini netleştirmek ve görev paylaşımı yapmak (kulüp)</w:t>
            </w:r>
          </w:p>
        </w:tc>
        <w:tc>
          <w:tcPr>
            <w:tcW w:w="1994" w:type="dxa"/>
          </w:tcPr>
          <w:p w14:paraId="117B93DE" w14:textId="77777777" w:rsidR="00380CA8" w:rsidRDefault="00000000">
            <w:r>
              <w:t>İkinci dönem etkinlik takvimi taslağı oluşturuldu. Görev dağılımı ve sorumluluklar belirlendi. Kulüp panosu güncellenecek çalışmalar planlandı.</w:t>
            </w:r>
          </w:p>
        </w:tc>
        <w:tc>
          <w:tcPr>
            <w:tcW w:w="1994" w:type="dxa"/>
          </w:tcPr>
          <w:p w14:paraId="4CE456CF" w14:textId="77777777" w:rsidR="00380CA8" w:rsidRDefault="00000000">
            <w:r>
              <w:t>Enerji Tasarrufu Haftası (Ocak ayının ikinci pazartesi günü ile başlayan hafta)</w:t>
            </w:r>
          </w:p>
        </w:tc>
      </w:tr>
      <w:tr w:rsidR="00380CA8" w14:paraId="537C8F4E" w14:textId="77777777">
        <w:tc>
          <w:tcPr>
            <w:tcW w:w="1994" w:type="dxa"/>
          </w:tcPr>
          <w:p w14:paraId="17B5F323" w14:textId="77777777" w:rsidR="00380CA8" w:rsidRDefault="00000000">
            <w:r>
              <w:t>OCAK</w:t>
            </w:r>
          </w:p>
        </w:tc>
        <w:tc>
          <w:tcPr>
            <w:tcW w:w="1994" w:type="dxa"/>
          </w:tcPr>
          <w:p w14:paraId="3A3D50DE" w14:textId="77777777" w:rsidR="00380CA8" w:rsidRDefault="00000000">
            <w:r>
              <w:t>3. HAFTA</w:t>
            </w:r>
          </w:p>
        </w:tc>
        <w:tc>
          <w:tcPr>
            <w:tcW w:w="1994" w:type="dxa"/>
          </w:tcPr>
          <w:p w14:paraId="5D54359B" w14:textId="77777777" w:rsidR="00380CA8" w:rsidRDefault="00000000">
            <w:r>
              <w:t>1. dönemde kulüp olarak yapılan çalışmaları değerlendirmek</w:t>
            </w:r>
          </w:p>
        </w:tc>
        <w:tc>
          <w:tcPr>
            <w:tcW w:w="1994" w:type="dxa"/>
          </w:tcPr>
          <w:p w14:paraId="029956CD" w14:textId="77777777" w:rsidR="00380CA8" w:rsidRDefault="00000000">
            <w:r>
              <w:t>I. dönemde yapılan çalışmaların değerlendirilmesi yapıldı ve dönem sonu raporu hazırlandı.</w:t>
            </w:r>
          </w:p>
        </w:tc>
        <w:tc>
          <w:tcPr>
            <w:tcW w:w="1994" w:type="dxa"/>
          </w:tcPr>
          <w:p w14:paraId="4FA3A1A1" w14:textId="77777777" w:rsidR="00380CA8" w:rsidRDefault="00380CA8"/>
        </w:tc>
      </w:tr>
    </w:tbl>
    <w:p w14:paraId="6C9290CE" w14:textId="77777777" w:rsidR="00380CA8" w:rsidRDefault="00380CA8"/>
    <w:p w14:paraId="4DCA1723" w14:textId="77777777" w:rsidR="00380CA8" w:rsidRDefault="00000000">
      <w:r>
        <w:rPr>
          <w:b/>
        </w:rPr>
        <w:t>YARI YIL TATİLİ (19 - 30 OCAK 2026)</w:t>
      </w:r>
    </w:p>
    <w:p w14:paraId="5CE66D8F" w14:textId="77777777" w:rsidR="00380CA8" w:rsidRDefault="00380CA8"/>
    <w:p w14:paraId="0F05EA9B" w14:textId="77777777" w:rsidR="00380CA8" w:rsidRDefault="00000000" w:rsidP="00D1251F">
      <w:pPr>
        <w:jc w:val="center"/>
      </w:pPr>
      <w:r>
        <w:t>..........................</w:t>
      </w:r>
    </w:p>
    <w:p w14:paraId="7106061C" w14:textId="77777777" w:rsidR="00380CA8" w:rsidRDefault="00000000" w:rsidP="00D1251F">
      <w:pPr>
        <w:jc w:val="center"/>
      </w:pPr>
      <w:r>
        <w:t>DANIŞMAN ÖĞRETMEN</w:t>
      </w:r>
    </w:p>
    <w:p w14:paraId="0F255D28" w14:textId="77777777" w:rsidR="00380CA8" w:rsidRDefault="00380CA8" w:rsidP="00D1251F">
      <w:pPr>
        <w:jc w:val="center"/>
      </w:pPr>
    </w:p>
    <w:p w14:paraId="27737A1C" w14:textId="77777777" w:rsidR="00380CA8" w:rsidRDefault="00000000" w:rsidP="00D1251F">
      <w:pPr>
        <w:jc w:val="center"/>
      </w:pPr>
      <w:r>
        <w:t>............................</w:t>
      </w:r>
    </w:p>
    <w:p w14:paraId="14204EF4" w14:textId="77777777" w:rsidR="00380CA8" w:rsidRDefault="00000000" w:rsidP="00D1251F">
      <w:pPr>
        <w:jc w:val="center"/>
      </w:pPr>
      <w:r>
        <w:t>OKUL MÜDÜRÜ</w:t>
      </w:r>
    </w:p>
    <w:sectPr w:rsidR="00380CA8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8847101">
    <w:abstractNumId w:val="8"/>
  </w:num>
  <w:num w:numId="2" w16cid:durableId="418911103">
    <w:abstractNumId w:val="6"/>
  </w:num>
  <w:num w:numId="3" w16cid:durableId="2125881665">
    <w:abstractNumId w:val="5"/>
  </w:num>
  <w:num w:numId="4" w16cid:durableId="1765303145">
    <w:abstractNumId w:val="4"/>
  </w:num>
  <w:num w:numId="5" w16cid:durableId="18284897">
    <w:abstractNumId w:val="7"/>
  </w:num>
  <w:num w:numId="6" w16cid:durableId="366679364">
    <w:abstractNumId w:val="3"/>
  </w:num>
  <w:num w:numId="7" w16cid:durableId="765077446">
    <w:abstractNumId w:val="2"/>
  </w:num>
  <w:num w:numId="8" w16cid:durableId="78987537">
    <w:abstractNumId w:val="1"/>
  </w:num>
  <w:num w:numId="9" w16cid:durableId="320697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0CA8"/>
    <w:rsid w:val="003C064C"/>
    <w:rsid w:val="00AA1D8D"/>
    <w:rsid w:val="00B47730"/>
    <w:rsid w:val="00CB0664"/>
    <w:rsid w:val="00D1251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B2AFA"/>
  <w14:defaultImageDpi w14:val="300"/>
  <w15:docId w15:val="{D8F6ABDA-4572-45A4-905E-528507D9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Burhan Demir</cp:lastModifiedBy>
  <cp:revision>2</cp:revision>
  <dcterms:created xsi:type="dcterms:W3CDTF">2026-01-07T19:21:00Z</dcterms:created>
  <dcterms:modified xsi:type="dcterms:W3CDTF">2026-01-07T19:21:00Z</dcterms:modified>
  <cp:category/>
</cp:coreProperties>
</file>